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32C5A">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2A454B1D">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1A29D244">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6DA226D4">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69CC57A8">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29CB7853">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1DC73F9C">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49AB006C">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611C2B1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084B6F4A">
      <w:pPr>
        <w:pStyle w:val="9"/>
        <w:rPr>
          <w:rFonts w:ascii="微软简标宋" w:hAnsi="微软简标宋" w:eastAsia="微软简标宋" w:cs="微软简标宋"/>
          <w:b/>
          <w:color w:val="auto"/>
          <w:spacing w:val="0"/>
          <w:position w:val="0"/>
          <w:sz w:val="52"/>
          <w:shd w:val="clear" w:fill="auto"/>
        </w:rPr>
      </w:pPr>
    </w:p>
    <w:p w14:paraId="060CD8B2">
      <w:pPr>
        <w:pStyle w:val="9"/>
        <w:rPr>
          <w:color w:val="auto"/>
        </w:rPr>
      </w:pPr>
    </w:p>
    <w:p w14:paraId="3985DC72">
      <w:pPr>
        <w:tabs>
          <w:tab w:val="left" w:pos="315"/>
          <w:tab w:val="left" w:pos="8820"/>
        </w:tabs>
        <w:spacing w:before="0" w:after="0" w:line="600" w:lineRule="auto"/>
        <w:ind w:left="0" w:right="267" w:firstLine="361" w:firstLineChars="100"/>
        <w:jc w:val="left"/>
        <w:rPr>
          <w:rFonts w:ascii="宋体" w:hAnsi="宋体" w:eastAsia="宋体" w:cs="宋体"/>
          <w:b/>
          <w:color w:val="auto"/>
          <w:spacing w:val="0"/>
          <w:position w:val="0"/>
          <w:sz w:val="36"/>
          <w:szCs w:val="20"/>
          <w:shd w:val="clear" w:fill="auto"/>
        </w:rPr>
      </w:pPr>
      <w:r>
        <w:rPr>
          <w:rFonts w:ascii="宋体" w:hAnsi="宋体" w:eastAsia="宋体" w:cs="宋体"/>
          <w:b/>
          <w:color w:val="auto"/>
          <w:spacing w:val="0"/>
          <w:position w:val="0"/>
          <w:sz w:val="36"/>
          <w:szCs w:val="20"/>
          <w:shd w:val="clear" w:fill="auto"/>
        </w:rPr>
        <w:t>项目名称:</w:t>
      </w:r>
      <w:r>
        <w:rPr>
          <w:rFonts w:ascii="宋体" w:hAnsi="宋体" w:eastAsia="宋体" w:cs="宋体"/>
          <w:color w:val="auto"/>
          <w:spacing w:val="0"/>
          <w:position w:val="0"/>
          <w:sz w:val="16"/>
          <w:szCs w:val="20"/>
          <w:shd w:val="clear" w:fill="auto"/>
        </w:rPr>
        <w:t xml:space="preserve"> </w:t>
      </w:r>
      <w:r>
        <w:rPr>
          <w:rFonts w:hint="eastAsia" w:ascii="宋体" w:hAnsi="宋体" w:eastAsia="宋体" w:cs="宋体"/>
          <w:b/>
          <w:color w:val="auto"/>
          <w:spacing w:val="0"/>
          <w:position w:val="0"/>
          <w:sz w:val="36"/>
          <w:szCs w:val="20"/>
          <w:shd w:val="clear" w:fill="auto"/>
        </w:rPr>
        <w:t>扶沟县公安局采购执法执勤车辆项目</w:t>
      </w:r>
    </w:p>
    <w:p w14:paraId="684E1899">
      <w:pPr>
        <w:tabs>
          <w:tab w:val="left" w:pos="315"/>
          <w:tab w:val="left" w:pos="8820"/>
        </w:tabs>
        <w:spacing w:before="0" w:after="0" w:line="600" w:lineRule="auto"/>
        <w:ind w:left="0" w:right="267" w:firstLine="361" w:firstLineChars="100"/>
        <w:jc w:val="left"/>
        <w:rPr>
          <w:rFonts w:hint="default" w:ascii="宋体" w:hAnsi="宋体" w:eastAsia="宋体" w:cs="宋体"/>
          <w:b/>
          <w:color w:val="auto"/>
          <w:spacing w:val="0"/>
          <w:position w:val="0"/>
          <w:sz w:val="36"/>
          <w:szCs w:val="20"/>
          <w:shd w:val="clear" w:fill="auto"/>
          <w:lang w:val="en-US" w:eastAsia="zh-CN"/>
        </w:rPr>
      </w:pPr>
      <w:r>
        <w:rPr>
          <w:rFonts w:ascii="宋体" w:hAnsi="宋体" w:eastAsia="宋体" w:cs="宋体"/>
          <w:b/>
          <w:color w:val="auto"/>
          <w:spacing w:val="0"/>
          <w:position w:val="0"/>
          <w:sz w:val="36"/>
          <w:szCs w:val="20"/>
          <w:shd w:val="clear" w:fill="auto"/>
        </w:rPr>
        <w:t>项目编号:</w:t>
      </w:r>
      <w:r>
        <w:rPr>
          <w:rFonts w:hint="eastAsia" w:ascii="宋体" w:hAnsi="宋体" w:eastAsia="宋体" w:cs="宋体"/>
          <w:b/>
          <w:color w:val="auto"/>
          <w:spacing w:val="0"/>
          <w:position w:val="0"/>
          <w:sz w:val="36"/>
          <w:szCs w:val="20"/>
          <w:shd w:val="clear" w:fill="auto"/>
          <w:lang w:val="en-US" w:eastAsia="zh-CN"/>
        </w:rPr>
        <w:t>扶财磋商采购-2025-41</w:t>
      </w:r>
    </w:p>
    <w:p w14:paraId="2DA7B590">
      <w:pPr>
        <w:spacing w:before="0" w:after="120" w:line="240" w:lineRule="auto"/>
        <w:ind w:left="0" w:right="0" w:firstLine="0"/>
        <w:jc w:val="both"/>
        <w:rPr>
          <w:rFonts w:ascii="宋体" w:hAnsi="宋体" w:eastAsia="宋体" w:cs="宋体"/>
          <w:b/>
          <w:color w:val="auto"/>
          <w:spacing w:val="0"/>
          <w:position w:val="0"/>
          <w:sz w:val="32"/>
          <w:shd w:val="clear" w:fill="auto"/>
        </w:rPr>
      </w:pPr>
    </w:p>
    <w:p w14:paraId="78C69BDF">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2025</w:t>
      </w:r>
      <w:r>
        <w:rPr>
          <w:rFonts w:ascii="宋体" w:hAnsi="宋体" w:eastAsia="宋体" w:cs="宋体"/>
          <w:b/>
          <w:color w:val="auto"/>
          <w:spacing w:val="0"/>
          <w:position w:val="0"/>
          <w:sz w:val="32"/>
          <w:shd w:val="clear" w:fill="auto"/>
        </w:rPr>
        <w:t>年</w:t>
      </w:r>
      <w:r>
        <w:rPr>
          <w:rFonts w:hint="eastAsia" w:ascii="宋体" w:hAnsi="宋体" w:eastAsia="宋体" w:cs="宋体"/>
          <w:b/>
          <w:color w:val="auto"/>
          <w:spacing w:val="0"/>
          <w:position w:val="0"/>
          <w:sz w:val="32"/>
          <w:shd w:val="clear" w:fill="auto"/>
          <w:lang w:val="en-US" w:eastAsia="zh-CN"/>
        </w:rPr>
        <w:t>9</w:t>
      </w:r>
      <w:r>
        <w:rPr>
          <w:rFonts w:ascii="宋体" w:hAnsi="宋体" w:eastAsia="宋体" w:cs="宋体"/>
          <w:b/>
          <w:color w:val="auto"/>
          <w:spacing w:val="0"/>
          <w:position w:val="0"/>
          <w:sz w:val="32"/>
          <w:shd w:val="clear" w:fill="auto"/>
        </w:rPr>
        <w:t>月</w:t>
      </w:r>
      <w:r>
        <w:rPr>
          <w:rFonts w:hint="eastAsia" w:ascii="宋体" w:hAnsi="宋体" w:eastAsia="宋体" w:cs="宋体"/>
          <w:b/>
          <w:color w:val="auto"/>
          <w:spacing w:val="0"/>
          <w:position w:val="0"/>
          <w:sz w:val="32"/>
          <w:shd w:val="clear" w:fill="auto"/>
          <w:lang w:val="en-US" w:eastAsia="zh-CN"/>
        </w:rPr>
        <w:t>24</w:t>
      </w:r>
      <w:r>
        <w:rPr>
          <w:rFonts w:ascii="宋体" w:hAnsi="宋体" w:eastAsia="宋体" w:cs="宋体"/>
          <w:b/>
          <w:color w:val="auto"/>
          <w:spacing w:val="0"/>
          <w:position w:val="0"/>
          <w:sz w:val="32"/>
          <w:shd w:val="clear" w:fill="auto"/>
        </w:rPr>
        <w:t>日</w:t>
      </w:r>
    </w:p>
    <w:p w14:paraId="6882A785">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6191E8C6">
      <w:pPr>
        <w:spacing w:before="0" w:after="0" w:line="240" w:lineRule="auto"/>
        <w:ind w:left="0" w:right="0" w:firstLine="0"/>
        <w:jc w:val="both"/>
        <w:rPr>
          <w:rFonts w:ascii="仿宋_GB2312" w:hAnsi="仿宋_GB2312" w:eastAsia="仿宋_GB2312" w:cs="仿宋_GB2312"/>
          <w:b/>
          <w:color w:val="auto"/>
          <w:spacing w:val="0"/>
          <w:position w:val="0"/>
          <w:sz w:val="30"/>
          <w:shd w:val="clear" w:fill="auto"/>
        </w:rPr>
      </w:pPr>
    </w:p>
    <w:p w14:paraId="3DFC23EF">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4F31F284">
      <w:pPr>
        <w:spacing w:before="0" w:after="0" w:line="240" w:lineRule="auto"/>
        <w:ind w:left="0" w:right="0" w:firstLine="0"/>
        <w:jc w:val="both"/>
        <w:rPr>
          <w:rFonts w:ascii="宋体" w:hAnsi="宋体" w:eastAsia="宋体" w:cs="宋体"/>
          <w:b/>
          <w:color w:val="auto"/>
          <w:spacing w:val="0"/>
          <w:position w:val="0"/>
          <w:sz w:val="32"/>
          <w:shd w:val="clear" w:fill="auto"/>
        </w:rPr>
      </w:pPr>
    </w:p>
    <w:p w14:paraId="5FD88147">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4483E4F4">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3CC46F25">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4F053CB6">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3BC85E51">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474E0B1C">
      <w:pPr>
        <w:spacing w:before="0" w:after="0" w:line="800" w:lineRule="auto"/>
        <w:ind w:left="0" w:right="0" w:firstLine="0"/>
        <w:jc w:val="both"/>
        <w:rPr>
          <w:rFonts w:ascii="宋体" w:hAnsi="宋体" w:eastAsia="宋体" w:cs="宋体"/>
          <w:b/>
          <w:color w:val="auto"/>
          <w:spacing w:val="0"/>
          <w:position w:val="0"/>
          <w:sz w:val="32"/>
          <w:shd w:val="clear" w:fill="auto"/>
        </w:rPr>
      </w:pPr>
    </w:p>
    <w:p w14:paraId="4911B681">
      <w:pPr>
        <w:spacing w:before="0" w:after="0" w:line="800" w:lineRule="auto"/>
        <w:ind w:left="0" w:right="0" w:firstLine="0"/>
        <w:jc w:val="both"/>
        <w:rPr>
          <w:rFonts w:ascii="宋体" w:hAnsi="宋体" w:eastAsia="宋体" w:cs="宋体"/>
          <w:b/>
          <w:color w:val="auto"/>
          <w:spacing w:val="0"/>
          <w:position w:val="0"/>
          <w:sz w:val="32"/>
          <w:shd w:val="clear" w:fill="auto"/>
        </w:rPr>
      </w:pPr>
    </w:p>
    <w:p w14:paraId="773ADB3B">
      <w:pPr>
        <w:spacing w:before="0" w:after="0" w:line="800" w:lineRule="auto"/>
        <w:ind w:left="0" w:right="0" w:firstLine="0"/>
        <w:jc w:val="both"/>
        <w:rPr>
          <w:rFonts w:ascii="宋体" w:hAnsi="宋体" w:eastAsia="宋体" w:cs="宋体"/>
          <w:b/>
          <w:color w:val="auto"/>
          <w:spacing w:val="0"/>
          <w:position w:val="0"/>
          <w:sz w:val="32"/>
          <w:shd w:val="clear" w:fill="auto"/>
        </w:rPr>
      </w:pPr>
    </w:p>
    <w:p w14:paraId="71205AFA">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431E432E">
      <w:pPr>
        <w:pStyle w:val="9"/>
        <w:rPr>
          <w:rFonts w:ascii="宋体" w:hAnsi="宋体" w:eastAsia="宋体" w:cs="宋体"/>
          <w:b/>
          <w:color w:val="auto"/>
          <w:spacing w:val="0"/>
          <w:position w:val="0"/>
          <w:sz w:val="32"/>
          <w:shd w:val="clear" w:fill="auto"/>
        </w:rPr>
      </w:pPr>
    </w:p>
    <w:p w14:paraId="5109C389">
      <w:pPr>
        <w:pStyle w:val="9"/>
        <w:rPr>
          <w:rFonts w:ascii="宋体" w:hAnsi="宋体" w:eastAsia="宋体" w:cs="宋体"/>
          <w:b/>
          <w:color w:val="auto"/>
          <w:spacing w:val="0"/>
          <w:position w:val="0"/>
          <w:sz w:val="32"/>
          <w:shd w:val="clear" w:fill="auto"/>
        </w:rPr>
      </w:pPr>
    </w:p>
    <w:p w14:paraId="2A4DECA6">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080F4C4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6BE593CD">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4B804396">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09E44855">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6A21B431">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宋体" w:hAnsi="宋体" w:cs="宋体"/>
          <w:color w:val="auto"/>
          <w:sz w:val="24"/>
          <w:u w:val="single"/>
        </w:rPr>
        <w:t>扶沟县公安局采购执法执勤车辆项目</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项目名称</w:t>
      </w:r>
      <w:r>
        <w:rPr>
          <w:rFonts w:ascii="Times New Roman" w:hAnsi="Times New Roman" w:eastAsia="Times New Roman" w:cs="Times New Roman"/>
          <w:color w:val="auto"/>
          <w:spacing w:val="0"/>
          <w:position w:val="0"/>
          <w:sz w:val="24"/>
          <w:u w:val="single"/>
          <w:shd w:val="clear" w:fill="auto"/>
        </w:rPr>
        <w:t>)</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项目的潜在供应商应在周口市公共资源交易中心网获取采购文件，并于</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9</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bookmarkStart w:id="0" w:name="_GoBack"/>
      <w:bookmarkEnd w:id="0"/>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73E72F86">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33F93F6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63AD4DA1">
      <w:pPr>
        <w:spacing w:before="0" w:after="0" w:line="360" w:lineRule="auto"/>
        <w:ind w:left="0" w:right="0" w:firstLine="480"/>
        <w:jc w:val="both"/>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val="en-US" w:eastAsia="zh-CN"/>
        </w:rPr>
        <w:t>扶财磋商采购-2025-41</w:t>
      </w:r>
    </w:p>
    <w:p w14:paraId="6EA37C87">
      <w:pPr>
        <w:spacing w:before="0" w:after="0" w:line="360" w:lineRule="auto"/>
        <w:ind w:right="0" w:firstLine="480" w:firstLineChars="20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b w:val="0"/>
          <w:bCs w:val="0"/>
          <w:color w:val="auto"/>
          <w:kern w:val="2"/>
          <w:sz w:val="24"/>
          <w:szCs w:val="24"/>
          <w:lang w:val="en-US" w:eastAsia="zh-CN" w:bidi="ar-SA"/>
        </w:rPr>
        <w:t>扶沟县公安局采购执法执勤车辆项目</w:t>
      </w:r>
    </w:p>
    <w:p w14:paraId="673BDEF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42EB5BF1">
      <w:pPr>
        <w:spacing w:before="0" w:after="0" w:line="360" w:lineRule="auto"/>
        <w:ind w:left="0" w:right="0" w:firstLine="480"/>
        <w:jc w:val="both"/>
        <w:rPr>
          <w:rFonts w:hint="default" w:ascii="宋体" w:hAnsi="宋体" w:eastAsia="宋体" w:cs="宋体"/>
          <w:b w:val="0"/>
          <w:bCs w:val="0"/>
          <w:color w:val="auto"/>
          <w:kern w:val="2"/>
          <w:sz w:val="24"/>
          <w:szCs w:val="24"/>
          <w:lang w:val="en-US" w:eastAsia="zh-CN" w:bidi="ar-SA"/>
        </w:rPr>
      </w:pPr>
      <w:r>
        <w:rPr>
          <w:rFonts w:ascii="宋体" w:hAnsi="宋体" w:eastAsia="宋体" w:cs="宋体"/>
          <w:color w:val="auto"/>
          <w:spacing w:val="0"/>
          <w:position w:val="0"/>
          <w:sz w:val="24"/>
          <w:shd w:val="clear" w:fill="auto"/>
        </w:rPr>
        <w:t>预算金额</w:t>
      </w:r>
      <w:r>
        <w:rPr>
          <w:rFonts w:hint="eastAsia" w:ascii="宋体" w:hAnsi="宋体" w:eastAsia="宋体" w:cs="宋体"/>
          <w:b w:val="0"/>
          <w:bCs w:val="0"/>
          <w:color w:val="auto"/>
          <w:kern w:val="2"/>
          <w:sz w:val="24"/>
          <w:szCs w:val="24"/>
          <w:lang w:val="en-US" w:eastAsia="zh-CN" w:bidi="ar-SA"/>
        </w:rPr>
        <w:t>：1320000.00元</w:t>
      </w:r>
    </w:p>
    <w:p w14:paraId="62818BCA">
      <w:pPr>
        <w:spacing w:before="0" w:after="0" w:line="360" w:lineRule="auto"/>
        <w:ind w:left="0" w:right="0" w:firstLine="480"/>
        <w:jc w:val="both"/>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最高限价：1320000.00元</w:t>
      </w:r>
    </w:p>
    <w:p w14:paraId="6CF70EF5">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包划分：</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个包</w:t>
      </w:r>
    </w:p>
    <w:tbl>
      <w:tblPr>
        <w:tblStyle w:val="6"/>
        <w:tblW w:w="7858" w:type="dxa"/>
        <w:tblInd w:w="0" w:type="dxa"/>
        <w:tblLayout w:type="fixed"/>
        <w:tblCellMar>
          <w:top w:w="0" w:type="dxa"/>
          <w:left w:w="10" w:type="dxa"/>
          <w:bottom w:w="0" w:type="dxa"/>
          <w:right w:w="10" w:type="dxa"/>
        </w:tblCellMar>
      </w:tblPr>
      <w:tblGrid>
        <w:gridCol w:w="2604"/>
        <w:gridCol w:w="2626"/>
        <w:gridCol w:w="2628"/>
      </w:tblGrid>
      <w:tr w14:paraId="78E3A015">
        <w:tblPrEx>
          <w:tblCellMar>
            <w:top w:w="0" w:type="dxa"/>
            <w:left w:w="10" w:type="dxa"/>
            <w:bottom w:w="0" w:type="dxa"/>
            <w:right w:w="10" w:type="dxa"/>
          </w:tblCellMar>
        </w:tblPrEx>
        <w:trPr>
          <w:trHeight w:val="1"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E3D9B">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B41C9">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DFC61">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16305550">
        <w:tblPrEx>
          <w:tblCellMar>
            <w:top w:w="0" w:type="dxa"/>
            <w:left w:w="10" w:type="dxa"/>
            <w:bottom w:w="0" w:type="dxa"/>
            <w:right w:w="10" w:type="dxa"/>
          </w:tblCellMar>
        </w:tblPrEx>
        <w:trPr>
          <w:trHeight w:val="0"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1ED28">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EA62B">
            <w:pPr>
              <w:spacing w:before="0" w:after="0" w:line="360" w:lineRule="auto"/>
              <w:ind w:left="0" w:right="0" w:firstLine="0"/>
              <w:jc w:val="both"/>
              <w:rPr>
                <w:color w:val="auto"/>
                <w:spacing w:val="0"/>
                <w:position w:val="0"/>
                <w:shd w:val="clear" w:fill="auto"/>
              </w:rPr>
            </w:pPr>
            <w:r>
              <w:rPr>
                <w:rFonts w:hint="eastAsia" w:ascii="宋体" w:hAnsi="宋体" w:cstheme="minorEastAsia"/>
                <w:color w:val="auto"/>
                <w:sz w:val="24"/>
                <w:lang w:val="en-US" w:eastAsia="zh-CN"/>
              </w:rPr>
              <w:t>扶沟县公安局采购执法执勤车辆项目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4B301">
            <w:pPr>
              <w:spacing w:before="0" w:after="0" w:line="360" w:lineRule="auto"/>
              <w:ind w:left="0" w:right="0" w:firstLine="0"/>
              <w:jc w:val="both"/>
              <w:rPr>
                <w:rFonts w:hint="default" w:eastAsiaTheme="minorEastAsia"/>
                <w:color w:val="auto"/>
                <w:spacing w:val="0"/>
                <w:position w:val="0"/>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132.00</w:t>
            </w:r>
          </w:p>
        </w:tc>
      </w:tr>
    </w:tbl>
    <w:p w14:paraId="1A3CD8B4">
      <w:pPr>
        <w:pStyle w:val="5"/>
        <w:keepNext w:val="0"/>
        <w:keepLines w:val="0"/>
        <w:pageBreakBefore w:val="0"/>
        <w:widowControl w:val="0"/>
        <w:kinsoku/>
        <w:wordWrap/>
        <w:overflowPunct/>
        <w:topLinePunct w:val="0"/>
        <w:autoSpaceDE w:val="0"/>
        <w:autoSpaceDN w:val="0"/>
        <w:bidi w:val="0"/>
        <w:adjustRightInd w:val="0"/>
        <w:snapToGrid w:val="0"/>
        <w:spacing w:before="0" w:beforeAutospacing="0" w:after="0" w:afterAutospacing="0" w:line="360" w:lineRule="auto"/>
        <w:ind w:right="0" w:rightChars="0" w:firstLine="480" w:firstLineChars="20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w:t>
      </w:r>
      <w:r>
        <w:rPr>
          <w:rFonts w:hint="eastAsia" w:ascii="宋体" w:hAnsi="宋体" w:cstheme="minorEastAsia"/>
          <w:color w:val="auto"/>
          <w:sz w:val="24"/>
          <w:lang w:val="en-US" w:eastAsia="zh-CN"/>
        </w:rPr>
        <w:t>扶沟县公安局采购执法执勤车辆项目</w:t>
      </w:r>
      <w:r>
        <w:rPr>
          <w:rFonts w:hint="eastAsia" w:cs="宋体"/>
          <w:b w:val="0"/>
          <w:bCs w:val="0"/>
          <w:color w:val="auto"/>
        </w:rPr>
        <w:t>（包括但不限于标的的名称、数量、简要技术需求或服务要求等）</w:t>
      </w:r>
    </w:p>
    <w:p w14:paraId="0DD17AB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lang w:val="en-US" w:eastAsia="zh-CN"/>
        </w:rPr>
        <w:t>合同签订后7日历天</w:t>
      </w:r>
    </w:p>
    <w:p w14:paraId="1FCD9A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w:t>
      </w:r>
      <w:r>
        <w:rPr>
          <w:rFonts w:hint="eastAsia" w:ascii="宋体" w:hAnsi="宋体" w:eastAsia="宋体" w:cs="宋体"/>
          <w:i w:val="0"/>
          <w:iCs w:val="0"/>
          <w:color w:val="auto"/>
          <w:sz w:val="24"/>
          <w:szCs w:val="24"/>
          <w:lang w:val="en-US" w:eastAsia="zh-CN"/>
        </w:rPr>
        <w:t>否</w:t>
      </w:r>
    </w:p>
    <w:p w14:paraId="4476B4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否</w:t>
      </w:r>
    </w:p>
    <w:p w14:paraId="0A360E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是否为只面向中小企业采购：否</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采购预留金额1320000元。</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i w:val="0"/>
          <w:iCs w:val="0"/>
          <w:color w:val="auto"/>
          <w:sz w:val="24"/>
          <w:szCs w:val="24"/>
          <w:u w:val="none"/>
          <w:lang w:val="en-US" w:eastAsia="zh-CN"/>
        </w:rPr>
        <w:t xml:space="preserve"> 必须提供中小企业声明函/否。(友情提醒：此处必须和省政府采购网上申报填写一致)。</w:t>
      </w:r>
    </w:p>
    <w:p w14:paraId="08CD5FA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10C3E323">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1BFC174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1D923EB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6CC1A88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366C7FF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46FE53D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61D23DAF">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69208F4A">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32CD52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p>
    <w:p w14:paraId="149C1294">
      <w:pPr>
        <w:spacing w:line="360" w:lineRule="auto"/>
        <w:ind w:firstLine="480" w:firstLineChars="200"/>
        <w:jc w:val="left"/>
        <w:rPr>
          <w:rFonts w:ascii="宋体" w:hAnsi="宋体" w:eastAsia="宋体" w:cs="宋体"/>
          <w:color w:val="auto"/>
          <w:sz w:val="24"/>
          <w:szCs w:val="24"/>
        </w:rPr>
      </w:pPr>
      <w:r>
        <w:rPr>
          <w:rFonts w:hint="eastAsia" w:ascii="宋体" w:hAnsi="宋体" w:eastAsia="宋体" w:cs="宋体"/>
          <w:i w:val="0"/>
          <w:iCs w:val="0"/>
          <w:color w:val="auto"/>
          <w:sz w:val="24"/>
          <w:szCs w:val="24"/>
        </w:rPr>
        <w:t>（1）</w:t>
      </w:r>
      <w:r>
        <w:rPr>
          <w:rFonts w:hint="eastAsia" w:ascii="宋体" w:hAnsi="宋体" w:eastAsia="宋体" w:cs="宋体"/>
          <w:color w:val="auto"/>
          <w:sz w:val="24"/>
          <w:szCs w:val="24"/>
        </w:rPr>
        <w:t>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eastAsia="宋体" w:cs="宋体"/>
          <w:color w:val="auto"/>
          <w:sz w:val="24"/>
          <w:szCs w:val="24"/>
        </w:rPr>
        <w:t>www.creditchina.gov.cn</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）的“失信被执行人”“重大税收违法失信主体”“政府采购严重违法失信行为记录名单”、和“中国政府采购”网站(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eastAsia="宋体" w:cs="宋体"/>
          <w:color w:val="auto"/>
          <w:sz w:val="24"/>
          <w:szCs w:val="24"/>
        </w:rPr>
        <w:t>www.ccgp.gov.cn</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 xml:space="preserve">)的“政府采购严重违法失信行为记录名单”的供应商和法定代表人，将拒绝其参加政府采购活动；在标书中附加盖公章的供应商和法定代表人网页查询扫描件，查询日期为公告发布之日起至投标截止之日止。 </w:t>
      </w:r>
    </w:p>
    <w:p w14:paraId="1421E8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i w:val="0"/>
          <w:iCs w:val="0"/>
          <w:color w:val="auto"/>
          <w:sz w:val="24"/>
          <w:szCs w:val="24"/>
        </w:rPr>
        <w:t>（2）本项目是否接受联合体投标：否</w:t>
      </w:r>
    </w:p>
    <w:p w14:paraId="38A21EB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5066DF41">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9</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24</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 xml:space="preserve"> </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9</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30</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099E2EE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08A4441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66409B7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209245E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22A823DC">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9</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74D00394">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4813225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2A19F61B">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9</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50C26E3D">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5D9ED1C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25524BD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14F0772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093A9AB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464375C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13DDE1E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lang w:val="en-US" w:eastAsia="zh-CN"/>
        </w:rPr>
        <w:t>扶沟县公安局</w:t>
      </w:r>
      <w:r>
        <w:rPr>
          <w:rFonts w:ascii="宋体" w:hAnsi="宋体" w:eastAsia="宋体" w:cs="宋体"/>
          <w:color w:val="auto"/>
          <w:spacing w:val="0"/>
          <w:position w:val="0"/>
          <w:sz w:val="24"/>
          <w:shd w:val="clear" w:fill="auto"/>
        </w:rPr>
        <w:t>　　　　　　　　　　　　</w:t>
      </w:r>
    </w:p>
    <w:p w14:paraId="7299CB8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lang w:val="en-US" w:eastAsia="zh-CN"/>
        </w:rPr>
        <w:t>河南省周口市扶沟县公安局</w:t>
      </w:r>
      <w:r>
        <w:rPr>
          <w:rFonts w:ascii="宋体" w:hAnsi="宋体" w:eastAsia="宋体" w:cs="宋体"/>
          <w:color w:val="auto"/>
          <w:spacing w:val="0"/>
          <w:position w:val="0"/>
          <w:sz w:val="24"/>
          <w:shd w:val="clear" w:fill="auto"/>
        </w:rPr>
        <w:t>　　　　　　　　　　　　</w:t>
      </w:r>
    </w:p>
    <w:p w14:paraId="31630010">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李华伟</w:t>
      </w:r>
      <w:r>
        <w:rPr>
          <w:rFonts w:ascii="宋体" w:hAnsi="宋体" w:eastAsia="宋体" w:cs="宋体"/>
          <w:color w:val="auto"/>
          <w:spacing w:val="0"/>
          <w:position w:val="0"/>
          <w:sz w:val="24"/>
          <w:shd w:val="clear" w:fill="auto"/>
        </w:rPr>
        <w:t xml:space="preserve">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13838683656</w:t>
      </w:r>
      <w:r>
        <w:rPr>
          <w:rFonts w:ascii="宋体" w:hAnsi="宋体" w:eastAsia="宋体" w:cs="宋体"/>
          <w:color w:val="auto"/>
          <w:spacing w:val="0"/>
          <w:position w:val="0"/>
          <w:sz w:val="24"/>
          <w:shd w:val="clear" w:fill="auto"/>
        </w:rPr>
        <w:t xml:space="preserve">　　　　　　　　　　　 </w:t>
      </w:r>
    </w:p>
    <w:p w14:paraId="3247B97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014F7203">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33E4FB3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43A3CD65">
      <w:pPr>
        <w:spacing w:before="0" w:after="0" w:line="360" w:lineRule="auto"/>
        <w:ind w:left="0" w:right="0" w:firstLine="48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王园园</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0394-8106517、19913281180</w:t>
      </w:r>
    </w:p>
    <w:p w14:paraId="7C979985">
      <w:pPr>
        <w:spacing w:before="0" w:after="0" w:line="360" w:lineRule="auto"/>
        <w:ind w:left="0" w:right="0" w:firstLine="48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lang w:val="en-US" w:eastAsia="zh-CN"/>
        </w:rPr>
        <w:t>扶沟县财政局</w:t>
      </w:r>
    </w:p>
    <w:p w14:paraId="49484E63">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0394-6234634</w:t>
      </w:r>
      <w:r>
        <w:rPr>
          <w:rFonts w:ascii="宋体" w:hAnsi="宋体" w:eastAsia="宋体" w:cs="宋体"/>
          <w:color w:val="auto"/>
          <w:spacing w:val="0"/>
          <w:position w:val="0"/>
          <w:sz w:val="24"/>
          <w:shd w:val="clear" w:fill="auto"/>
        </w:rPr>
        <w:t xml:space="preserve">  </w:t>
      </w:r>
    </w:p>
    <w:p w14:paraId="052FBE82">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7B30E9CE">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25364E2C">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2025</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9</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24</w:t>
      </w:r>
      <w:r>
        <w:rPr>
          <w:rFonts w:ascii="宋体" w:hAnsi="宋体" w:eastAsia="宋体" w:cs="宋体"/>
          <w:color w:val="auto"/>
          <w:spacing w:val="0"/>
          <w:position w:val="0"/>
          <w:sz w:val="24"/>
          <w:shd w:val="clear" w:fill="auto"/>
        </w:rPr>
        <w:t>日</w:t>
      </w:r>
    </w:p>
    <w:p w14:paraId="2C71CABF">
      <w:pPr>
        <w:pStyle w:val="9"/>
        <w:rPr>
          <w:rFonts w:ascii="宋体" w:hAnsi="宋体" w:eastAsia="宋体" w:cs="宋体"/>
          <w:color w:val="auto"/>
          <w:spacing w:val="0"/>
          <w:position w:val="0"/>
          <w:sz w:val="24"/>
          <w:shd w:val="clear" w:fill="auto"/>
        </w:rPr>
      </w:pPr>
    </w:p>
    <w:p w14:paraId="3AB5E9EE">
      <w:pPr>
        <w:pStyle w:val="9"/>
        <w:rPr>
          <w:rFonts w:ascii="宋体" w:hAnsi="宋体" w:eastAsia="宋体" w:cs="宋体"/>
          <w:color w:val="auto"/>
          <w:spacing w:val="0"/>
          <w:position w:val="0"/>
          <w:sz w:val="24"/>
          <w:shd w:val="clear" w:fill="auto"/>
        </w:rPr>
      </w:pPr>
    </w:p>
    <w:p w14:paraId="41781077">
      <w:pPr>
        <w:pStyle w:val="9"/>
        <w:rPr>
          <w:rFonts w:ascii="宋体" w:hAnsi="宋体" w:eastAsia="宋体" w:cs="宋体"/>
          <w:color w:val="auto"/>
          <w:spacing w:val="0"/>
          <w:position w:val="0"/>
          <w:sz w:val="24"/>
          <w:shd w:val="clear" w:fill="auto"/>
        </w:rPr>
      </w:pPr>
    </w:p>
    <w:p w14:paraId="13AEFDC5">
      <w:pPr>
        <w:pStyle w:val="9"/>
        <w:rPr>
          <w:rFonts w:ascii="宋体" w:hAnsi="宋体" w:eastAsia="宋体" w:cs="宋体"/>
          <w:color w:val="auto"/>
          <w:spacing w:val="0"/>
          <w:position w:val="0"/>
          <w:sz w:val="24"/>
          <w:shd w:val="clear" w:fill="auto"/>
        </w:rPr>
      </w:pPr>
    </w:p>
    <w:p w14:paraId="429D043E">
      <w:pPr>
        <w:pStyle w:val="9"/>
        <w:rPr>
          <w:rFonts w:ascii="宋体" w:hAnsi="宋体" w:eastAsia="宋体" w:cs="宋体"/>
          <w:color w:val="auto"/>
          <w:spacing w:val="0"/>
          <w:position w:val="0"/>
          <w:sz w:val="24"/>
          <w:shd w:val="clear" w:fill="auto"/>
        </w:rPr>
      </w:pPr>
    </w:p>
    <w:p w14:paraId="4506EF68">
      <w:pPr>
        <w:pStyle w:val="9"/>
        <w:rPr>
          <w:rFonts w:ascii="宋体" w:hAnsi="宋体" w:eastAsia="宋体" w:cs="宋体"/>
          <w:color w:val="auto"/>
          <w:spacing w:val="0"/>
          <w:position w:val="0"/>
          <w:sz w:val="24"/>
          <w:shd w:val="clear" w:fill="auto"/>
        </w:rPr>
      </w:pPr>
    </w:p>
    <w:p w14:paraId="1EDF5329">
      <w:pPr>
        <w:pStyle w:val="9"/>
        <w:rPr>
          <w:rFonts w:ascii="宋体" w:hAnsi="宋体" w:eastAsia="宋体" w:cs="宋体"/>
          <w:color w:val="auto"/>
          <w:spacing w:val="0"/>
          <w:position w:val="0"/>
          <w:sz w:val="24"/>
          <w:shd w:val="clear" w:fill="auto"/>
        </w:rPr>
      </w:pPr>
    </w:p>
    <w:p w14:paraId="61761A27">
      <w:pPr>
        <w:pStyle w:val="9"/>
        <w:rPr>
          <w:rFonts w:ascii="宋体" w:hAnsi="宋体" w:eastAsia="宋体" w:cs="宋体"/>
          <w:color w:val="auto"/>
          <w:spacing w:val="0"/>
          <w:position w:val="0"/>
          <w:sz w:val="24"/>
          <w:shd w:val="clear" w:fill="auto"/>
        </w:rPr>
      </w:pPr>
    </w:p>
    <w:p w14:paraId="035537EA">
      <w:pPr>
        <w:pStyle w:val="9"/>
        <w:rPr>
          <w:rFonts w:ascii="宋体" w:hAnsi="宋体" w:eastAsia="宋体" w:cs="宋体"/>
          <w:color w:val="auto"/>
          <w:spacing w:val="0"/>
          <w:position w:val="0"/>
          <w:sz w:val="24"/>
          <w:shd w:val="clear" w:fill="auto"/>
        </w:rPr>
      </w:pPr>
    </w:p>
    <w:p w14:paraId="40321813">
      <w:pPr>
        <w:pStyle w:val="9"/>
        <w:rPr>
          <w:rFonts w:ascii="宋体" w:hAnsi="宋体" w:eastAsia="宋体" w:cs="宋体"/>
          <w:color w:val="auto"/>
          <w:spacing w:val="0"/>
          <w:position w:val="0"/>
          <w:sz w:val="24"/>
          <w:shd w:val="clear" w:fill="auto"/>
        </w:rPr>
      </w:pPr>
    </w:p>
    <w:p w14:paraId="41DD7DF8">
      <w:pPr>
        <w:pStyle w:val="9"/>
        <w:rPr>
          <w:rFonts w:ascii="宋体" w:hAnsi="宋体" w:eastAsia="宋体" w:cs="宋体"/>
          <w:color w:val="auto"/>
          <w:spacing w:val="0"/>
          <w:position w:val="0"/>
          <w:sz w:val="24"/>
          <w:shd w:val="clear" w:fill="auto"/>
        </w:rPr>
      </w:pPr>
    </w:p>
    <w:p w14:paraId="704C0E76">
      <w:pPr>
        <w:pStyle w:val="9"/>
        <w:rPr>
          <w:rFonts w:ascii="宋体" w:hAnsi="宋体" w:eastAsia="宋体" w:cs="宋体"/>
          <w:color w:val="auto"/>
          <w:spacing w:val="0"/>
          <w:position w:val="0"/>
          <w:sz w:val="24"/>
          <w:shd w:val="clear" w:fill="auto"/>
        </w:rPr>
      </w:pPr>
    </w:p>
    <w:p w14:paraId="7B76A499">
      <w:pPr>
        <w:pStyle w:val="9"/>
        <w:rPr>
          <w:rFonts w:ascii="宋体" w:hAnsi="宋体" w:eastAsia="宋体" w:cs="宋体"/>
          <w:color w:val="auto"/>
          <w:spacing w:val="0"/>
          <w:position w:val="0"/>
          <w:sz w:val="24"/>
          <w:shd w:val="clear" w:fill="auto"/>
        </w:rPr>
      </w:pPr>
    </w:p>
    <w:p w14:paraId="2DAFCF20">
      <w:pPr>
        <w:pStyle w:val="9"/>
        <w:rPr>
          <w:rFonts w:ascii="宋体" w:hAnsi="宋体" w:eastAsia="宋体" w:cs="宋体"/>
          <w:color w:val="auto"/>
          <w:spacing w:val="0"/>
          <w:position w:val="0"/>
          <w:sz w:val="24"/>
          <w:shd w:val="clear" w:fill="auto"/>
        </w:rPr>
      </w:pPr>
    </w:p>
    <w:p w14:paraId="6702038C">
      <w:pPr>
        <w:pStyle w:val="9"/>
        <w:rPr>
          <w:rFonts w:ascii="宋体" w:hAnsi="宋体" w:eastAsia="宋体" w:cs="宋体"/>
          <w:color w:val="auto"/>
          <w:spacing w:val="0"/>
          <w:position w:val="0"/>
          <w:sz w:val="24"/>
          <w:shd w:val="clear" w:fill="auto"/>
        </w:rPr>
      </w:pPr>
    </w:p>
    <w:p w14:paraId="2C456590">
      <w:pPr>
        <w:pStyle w:val="9"/>
        <w:rPr>
          <w:rFonts w:ascii="宋体" w:hAnsi="宋体" w:eastAsia="宋体" w:cs="宋体"/>
          <w:color w:val="auto"/>
          <w:spacing w:val="0"/>
          <w:position w:val="0"/>
          <w:sz w:val="24"/>
          <w:shd w:val="clear" w:fill="auto"/>
        </w:rPr>
      </w:pPr>
    </w:p>
    <w:p w14:paraId="68417521">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p>
    <w:p w14:paraId="195695AA">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6"/>
        <w:tblW w:w="8414" w:type="dxa"/>
        <w:tblInd w:w="108" w:type="dxa"/>
        <w:tblLayout w:type="fixed"/>
        <w:tblCellMar>
          <w:top w:w="0" w:type="dxa"/>
          <w:left w:w="10" w:type="dxa"/>
          <w:bottom w:w="0" w:type="dxa"/>
          <w:right w:w="10" w:type="dxa"/>
        </w:tblCellMar>
      </w:tblPr>
      <w:tblGrid>
        <w:gridCol w:w="856"/>
        <w:gridCol w:w="1673"/>
        <w:gridCol w:w="5885"/>
      </w:tblGrid>
      <w:tr w14:paraId="67AEC0B9">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A0109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5C5990D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0C4C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18F4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270D9">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2C41CB4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C4C0D">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9D4CE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34510">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1）项目名称：</w:t>
            </w:r>
            <w:r>
              <w:rPr>
                <w:rFonts w:hint="eastAsia" w:ascii="宋体" w:hAnsi="宋体" w:eastAsia="宋体" w:cs="宋体"/>
                <w:color w:val="auto"/>
                <w:spacing w:val="0"/>
                <w:position w:val="0"/>
                <w:sz w:val="24"/>
                <w:shd w:val="clear" w:fill="auto"/>
                <w:lang w:val="en-US" w:eastAsia="zh-CN"/>
              </w:rPr>
              <w:t>扶沟县公安局采购执法执勤车辆项目</w:t>
            </w:r>
          </w:p>
          <w:p w14:paraId="37495900">
            <w:pPr>
              <w:spacing w:before="0" w:after="0" w:line="240" w:lineRule="auto"/>
              <w:ind w:left="0" w:right="0" w:firstLine="0"/>
              <w:jc w:val="both"/>
              <w:rPr>
                <w:rFonts w:hint="default" w:ascii="宋体" w:hAnsi="宋体" w:eastAsia="宋体" w:cs="宋体"/>
                <w:color w:val="auto"/>
                <w:spacing w:val="0"/>
                <w:position w:val="0"/>
                <w:sz w:val="24"/>
                <w:shd w:val="clear" w:fill="auto"/>
                <w:lang w:val="en-US"/>
              </w:rPr>
            </w:pPr>
            <w:r>
              <w:rPr>
                <w:rFonts w:ascii="宋体" w:hAnsi="宋体" w:eastAsia="宋体" w:cs="宋体"/>
                <w:color w:val="auto"/>
                <w:spacing w:val="0"/>
                <w:position w:val="0"/>
                <w:sz w:val="24"/>
                <w:shd w:val="clear" w:fill="auto"/>
              </w:rPr>
              <w:t>2）采购内容：</w:t>
            </w:r>
            <w:r>
              <w:rPr>
                <w:rFonts w:hint="eastAsia" w:ascii="宋体" w:hAnsi="宋体" w:eastAsia="宋体" w:cs="宋体"/>
                <w:b w:val="0"/>
                <w:bCs w:val="0"/>
                <w:color w:val="auto"/>
                <w:kern w:val="2"/>
                <w:sz w:val="24"/>
                <w:szCs w:val="24"/>
                <w:lang w:val="en-US" w:eastAsia="zh-CN" w:bidi="ar-SA"/>
              </w:rPr>
              <w:t>扶沟县公安局采购执法执勤车辆采购</w:t>
            </w:r>
          </w:p>
          <w:p w14:paraId="149CE9CB">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3）采购人：</w:t>
            </w:r>
            <w:r>
              <w:rPr>
                <w:rFonts w:hint="eastAsia" w:ascii="宋体" w:hAnsi="宋体" w:eastAsia="宋体" w:cs="宋体"/>
                <w:color w:val="auto"/>
                <w:spacing w:val="0"/>
                <w:position w:val="0"/>
                <w:sz w:val="24"/>
                <w:shd w:val="clear" w:fill="auto"/>
                <w:lang w:val="en-US" w:eastAsia="zh-CN"/>
              </w:rPr>
              <w:t>扶沟县公安局</w:t>
            </w:r>
          </w:p>
          <w:p w14:paraId="0C0AD90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4）采购代理机构：周口市公共资源交易中心政府采购中心</w:t>
            </w:r>
          </w:p>
        </w:tc>
      </w:tr>
      <w:tr w14:paraId="7DFD1E9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89504">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EED3D">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0B4955">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2B63754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A7B3B">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52BB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2CA28">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59F4449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F47C7">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726A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F13EF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57CD2AE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D7087">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66F3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847F7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2AA555A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85B2B">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E1C2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43D5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报价包括本项目所招标的货物、保险、税费、包装、加工及加工损耗、运输、现场落地、安装、验收等（采购项目技术规格、参数及要求）</w:t>
            </w:r>
          </w:p>
        </w:tc>
      </w:tr>
      <w:tr w14:paraId="3662695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265DAF">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DDD66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7BDE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2971C31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E118F">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87BBE7">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BB63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3776715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638DE">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DA13D">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82A88">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127E627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0F2A8">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941D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5FA0F4">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6EEBE3C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E7C9B">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0E84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7662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53DADBB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8D401">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2B1C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AE44D">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6EBB66F1">
            <w:pPr>
              <w:spacing w:before="0" w:after="0" w:line="240" w:lineRule="auto"/>
              <w:ind w:left="0" w:right="0" w:firstLine="0"/>
              <w:jc w:val="both"/>
              <w:rPr>
                <w:rFonts w:ascii="宋体" w:hAnsi="宋体" w:eastAsia="宋体" w:cs="宋体"/>
                <w:color w:val="auto"/>
                <w:spacing w:val="0"/>
                <w:position w:val="0"/>
                <w:shd w:val="clear" w:fill="auto"/>
              </w:rPr>
            </w:pPr>
          </w:p>
        </w:tc>
      </w:tr>
      <w:tr w14:paraId="4F029E8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85B65">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E2EC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6952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41C4A7E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87C81">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5049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6B987B">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4337E979">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05AA5A6D">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szCs w:val="24"/>
              </w:rPr>
              <w:t>（本项目实行网上远程开标无须到现场提交响应文件）</w:t>
            </w:r>
          </w:p>
        </w:tc>
      </w:tr>
      <w:tr w14:paraId="6562143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F55BC">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BB01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6BDB5">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236EC3D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6A7A62">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CD9C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758FF">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444B72D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33196">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A7434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55FC9">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54364B0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705E52">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3867FA">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6D31D7">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5A98AF2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B205B8">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D3AB2">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39EE5A">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438A2B0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9E57B">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D26C4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9D3DB">
            <w:pPr>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7</w:t>
            </w:r>
            <w:r>
              <w:rPr>
                <w:rFonts w:hint="eastAsia" w:ascii="宋体" w:hAnsi="宋体" w:eastAsia="宋体" w:cs="宋体"/>
                <w:color w:val="auto"/>
                <w:spacing w:val="0"/>
                <w:position w:val="0"/>
                <w:sz w:val="24"/>
                <w:shd w:val="clear" w:fill="auto"/>
              </w:rPr>
              <w:t>日历天内</w:t>
            </w:r>
          </w:p>
        </w:tc>
      </w:tr>
      <w:tr w14:paraId="73D3955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87189">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CB71F9">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6EB36">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车辆交付后一次性结清合同款100%</w:t>
            </w:r>
          </w:p>
        </w:tc>
      </w:tr>
      <w:tr w14:paraId="18B77A9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98E33">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958DA">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42CBC">
            <w:pPr>
              <w:tabs>
                <w:tab w:val="left" w:pos="8640"/>
              </w:tabs>
              <w:spacing w:before="0" w:after="0" w:line="240" w:lineRule="auto"/>
              <w:ind w:left="0" w:right="0" w:firstLine="0"/>
              <w:jc w:val="left"/>
              <w:rPr>
                <w:rFonts w:hint="eastAsia" w:ascii="宋体" w:hAnsi="宋体" w:eastAsia="宋体" w:cs="宋体"/>
                <w:color w:val="auto"/>
                <w:spacing w:val="0"/>
                <w:position w:val="0"/>
                <w:shd w:val="clear" w:fill="auto"/>
                <w:lang w:eastAsia="zh-CN"/>
              </w:rPr>
            </w:pPr>
            <w:r>
              <w:rPr>
                <w:rFonts w:hint="eastAsia" w:ascii="宋体" w:hAnsi="宋体" w:eastAsia="宋体" w:cs="宋体"/>
                <w:color w:val="auto"/>
                <w:spacing w:val="0"/>
                <w:position w:val="0"/>
                <w:sz w:val="24"/>
                <w:shd w:val="clear" w:fill="auto"/>
                <w:lang w:val="en-US" w:eastAsia="zh-CN"/>
              </w:rPr>
              <w:t>不组织</w:t>
            </w:r>
          </w:p>
        </w:tc>
      </w:tr>
      <w:tr w14:paraId="40DB6D4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25DFA">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2E655">
            <w:pPr>
              <w:spacing w:beforeLines="50"/>
              <w:ind w:firstLine="14" w:firstLineChars="6"/>
              <w:jc w:val="center"/>
              <w:rPr>
                <w:rFonts w:ascii="宋体" w:hAnsi="宋体" w:eastAsia="宋体" w:cs="宋体"/>
                <w:b w:val="0"/>
                <w:bCs w:val="0"/>
                <w:color w:val="auto"/>
                <w:spacing w:val="0"/>
                <w:position w:val="0"/>
                <w:shd w:val="clear" w:fill="auto"/>
              </w:rPr>
            </w:pPr>
            <w:r>
              <w:rPr>
                <w:rFonts w:hint="eastAsia" w:ascii="宋体" w:hAnsi="宋体" w:cs="宋体"/>
                <w:b w:val="0"/>
                <w:bCs w:val="0"/>
                <w:color w:val="auto"/>
                <w:sz w:val="24"/>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BAB5B">
            <w:pPr>
              <w:tabs>
                <w:tab w:val="left" w:pos="8640"/>
              </w:tabs>
              <w:jc w:val="left"/>
              <w:rPr>
                <w:rFonts w:ascii="宋体" w:hAnsi="宋体" w:eastAsia="宋体" w:cs="宋体"/>
                <w:b w:val="0"/>
                <w:bCs w:val="0"/>
                <w:color w:val="auto"/>
                <w:spacing w:val="0"/>
                <w:position w:val="0"/>
                <w:shd w:val="clear" w:fill="auto"/>
              </w:rPr>
            </w:pPr>
            <w:r>
              <w:rPr>
                <w:rFonts w:hint="eastAsia" w:ascii="宋体" w:hAnsi="宋体" w:cs="宋体"/>
                <w:b w:val="0"/>
                <w:bCs w:val="0"/>
                <w:color w:val="auto"/>
                <w:sz w:val="24"/>
                <w:lang w:val="en-US" w:eastAsia="zh-CN"/>
              </w:rPr>
              <w:t>一次报价</w:t>
            </w:r>
          </w:p>
        </w:tc>
      </w:tr>
      <w:tr w14:paraId="1E632A3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4B4B5">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67A90">
            <w:pPr>
              <w:spacing w:beforeLines="50"/>
              <w:ind w:firstLine="14" w:firstLineChars="6"/>
              <w:jc w:val="center"/>
              <w:rPr>
                <w:rFonts w:hint="eastAsia" w:ascii="宋体" w:hAnsi="宋体" w:cs="宋体"/>
                <w:b/>
                <w:bCs/>
                <w:color w:val="auto"/>
                <w:sz w:val="24"/>
                <w:lang w:val="en-US" w:eastAsia="zh-CN"/>
              </w:rPr>
            </w:pPr>
            <w:r>
              <w:rPr>
                <w:rFonts w:hint="eastAsia" w:ascii="宋体" w:hAnsi="宋体" w:cs="宋体"/>
                <w:bCs/>
                <w:sz w:val="24"/>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6CCB83">
            <w:pPr>
              <w:tabs>
                <w:tab w:val="left" w:pos="8640"/>
              </w:tabs>
              <w:jc w:val="left"/>
              <w:rPr>
                <w:rFonts w:hint="default" w:ascii="宋体" w:hAnsi="宋体" w:cs="宋体"/>
                <w:b/>
                <w:bCs/>
                <w:color w:val="auto"/>
                <w:sz w:val="24"/>
                <w:lang w:val="en-US" w:eastAsia="zh-CN"/>
              </w:rPr>
            </w:pPr>
            <w:r>
              <w:rPr>
                <w:rFonts w:hint="eastAsia" w:ascii="宋体" w:hAnsi="宋体" w:cs="宋体"/>
                <w:b w:val="0"/>
                <w:bCs w:val="0"/>
                <w:color w:val="auto"/>
                <w:sz w:val="24"/>
                <w:lang w:val="en-US" w:eastAsia="zh-CN"/>
              </w:rPr>
              <w:t>工业</w:t>
            </w:r>
          </w:p>
        </w:tc>
      </w:tr>
    </w:tbl>
    <w:p w14:paraId="24191967">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55FF113D">
      <w:pPr>
        <w:spacing w:before="0" w:after="0" w:line="720" w:lineRule="auto"/>
        <w:ind w:left="0" w:right="0" w:firstLine="0"/>
        <w:jc w:val="center"/>
        <w:rPr>
          <w:rFonts w:ascii="宋体" w:hAnsi="宋体" w:eastAsia="宋体" w:cs="宋体"/>
          <w:b/>
          <w:color w:val="auto"/>
          <w:spacing w:val="0"/>
          <w:position w:val="0"/>
          <w:sz w:val="24"/>
          <w:shd w:val="clear" w:fill="auto"/>
        </w:rPr>
      </w:pPr>
    </w:p>
    <w:p w14:paraId="21C7F929">
      <w:pPr>
        <w:spacing w:before="0" w:after="0" w:line="720" w:lineRule="auto"/>
        <w:ind w:left="0" w:right="0" w:firstLine="0"/>
        <w:jc w:val="center"/>
        <w:rPr>
          <w:rFonts w:ascii="宋体" w:hAnsi="宋体" w:eastAsia="宋体" w:cs="宋体"/>
          <w:b/>
          <w:color w:val="auto"/>
          <w:spacing w:val="0"/>
          <w:position w:val="0"/>
          <w:sz w:val="24"/>
          <w:shd w:val="clear" w:fill="auto"/>
        </w:rPr>
      </w:pPr>
    </w:p>
    <w:p w14:paraId="1BC28911">
      <w:pPr>
        <w:spacing w:before="0" w:after="0" w:line="720" w:lineRule="auto"/>
        <w:ind w:left="0" w:right="0" w:firstLine="0"/>
        <w:jc w:val="center"/>
        <w:rPr>
          <w:rFonts w:ascii="宋体" w:hAnsi="宋体" w:eastAsia="宋体" w:cs="宋体"/>
          <w:b/>
          <w:color w:val="auto"/>
          <w:spacing w:val="0"/>
          <w:position w:val="0"/>
          <w:sz w:val="24"/>
          <w:shd w:val="clear" w:fill="auto"/>
        </w:rPr>
      </w:pPr>
    </w:p>
    <w:p w14:paraId="7BC1D59C">
      <w:pPr>
        <w:spacing w:before="0" w:after="0" w:line="720" w:lineRule="auto"/>
        <w:ind w:left="0" w:right="0" w:firstLine="0"/>
        <w:jc w:val="center"/>
        <w:rPr>
          <w:rFonts w:ascii="宋体" w:hAnsi="宋体" w:eastAsia="宋体" w:cs="宋体"/>
          <w:b/>
          <w:color w:val="auto"/>
          <w:spacing w:val="0"/>
          <w:position w:val="0"/>
          <w:sz w:val="24"/>
          <w:shd w:val="clear" w:fill="auto"/>
        </w:rPr>
      </w:pPr>
    </w:p>
    <w:p w14:paraId="78E5F22C">
      <w:pPr>
        <w:spacing w:before="0" w:after="0" w:line="720" w:lineRule="auto"/>
        <w:ind w:left="0" w:right="0" w:firstLine="0"/>
        <w:jc w:val="center"/>
        <w:rPr>
          <w:rFonts w:ascii="宋体" w:hAnsi="宋体" w:eastAsia="宋体" w:cs="宋体"/>
          <w:b/>
          <w:color w:val="auto"/>
          <w:spacing w:val="0"/>
          <w:position w:val="0"/>
          <w:sz w:val="24"/>
          <w:shd w:val="clear" w:fill="auto"/>
        </w:rPr>
      </w:pPr>
    </w:p>
    <w:p w14:paraId="1AC6BC98">
      <w:pPr>
        <w:spacing w:before="0" w:after="0" w:line="720" w:lineRule="auto"/>
        <w:ind w:left="0" w:right="0" w:firstLine="0"/>
        <w:jc w:val="center"/>
        <w:rPr>
          <w:rFonts w:ascii="宋体" w:hAnsi="宋体" w:eastAsia="宋体" w:cs="宋体"/>
          <w:b/>
          <w:color w:val="auto"/>
          <w:spacing w:val="0"/>
          <w:position w:val="0"/>
          <w:sz w:val="24"/>
          <w:shd w:val="clear" w:fill="auto"/>
        </w:rPr>
      </w:pPr>
    </w:p>
    <w:p w14:paraId="24B767D6">
      <w:pPr>
        <w:spacing w:before="0" w:after="0" w:line="720" w:lineRule="auto"/>
        <w:ind w:left="0" w:right="0" w:firstLine="0"/>
        <w:jc w:val="center"/>
        <w:rPr>
          <w:rFonts w:ascii="宋体" w:hAnsi="宋体" w:eastAsia="宋体" w:cs="宋体"/>
          <w:b/>
          <w:color w:val="auto"/>
          <w:spacing w:val="0"/>
          <w:position w:val="0"/>
          <w:sz w:val="24"/>
          <w:shd w:val="clear" w:fill="auto"/>
        </w:rPr>
      </w:pPr>
    </w:p>
    <w:p w14:paraId="71FDCE2D">
      <w:pPr>
        <w:spacing w:before="0" w:after="0" w:line="720" w:lineRule="auto"/>
        <w:ind w:left="0" w:right="0" w:firstLine="0"/>
        <w:jc w:val="center"/>
        <w:rPr>
          <w:rFonts w:ascii="宋体" w:hAnsi="宋体" w:eastAsia="宋体" w:cs="宋体"/>
          <w:b/>
          <w:color w:val="auto"/>
          <w:spacing w:val="0"/>
          <w:position w:val="0"/>
          <w:sz w:val="24"/>
          <w:shd w:val="clear" w:fill="auto"/>
        </w:rPr>
      </w:pPr>
    </w:p>
    <w:p w14:paraId="05D1F8E4">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4BC1FA8A">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71C66CC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232E69D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54E4893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5EAAC071">
      <w:pPr>
        <w:spacing w:before="0" w:after="0" w:line="5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val="en-US" w:eastAsia="zh-CN"/>
        </w:rPr>
        <w:t>扶沟县公安局</w:t>
      </w:r>
    </w:p>
    <w:p w14:paraId="6A0335F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53E5DF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362FB9B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5AFB6D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3B8330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38090E6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2E4ABB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727C2E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3D01E12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7C323F1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0663DE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3C944B1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2D6078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216B13F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53586C3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4.1.1符合供应商资格条件（详见第一部分供应商资格条件）</w:t>
      </w:r>
    </w:p>
    <w:p w14:paraId="1363B742">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508BEE3F">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4.1.3 政府采购供应商诚信承诺书；</w:t>
      </w:r>
    </w:p>
    <w:p w14:paraId="6813D3BC">
      <w:pPr>
        <w:spacing w:before="0" w:after="12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4.1.4 供应商自觉抵制政府采购领域商业贿赂行为承诺书；</w:t>
      </w:r>
    </w:p>
    <w:p w14:paraId="2AB6C6E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4.2 供应商需提供售后服务体系与承诺。</w:t>
      </w:r>
    </w:p>
    <w:p w14:paraId="401B4F01">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auto"/>
          <w:spacing w:val="0"/>
          <w:position w:val="0"/>
          <w:sz w:val="24"/>
          <w:shd w:val="clear" w:fill="auto"/>
        </w:rPr>
        <w:t>4.3符合本竞争性磋商文件规定的供应商资格要求及项目要求的其它条件，并按照要求提供相关证明材料。</w:t>
      </w:r>
    </w:p>
    <w:p w14:paraId="516CEC41">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4.4供应商应遵守国家法律、法规有关竞争性磋商的规定。</w:t>
      </w:r>
    </w:p>
    <w:p w14:paraId="4299557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13CDAB5F">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4.6 是否要求现场进行实地勘查</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否</w:t>
      </w:r>
      <w:r>
        <w:rPr>
          <w:rFonts w:ascii="宋体" w:hAnsi="宋体" w:eastAsia="宋体" w:cs="宋体"/>
          <w:color w:val="auto"/>
          <w:spacing w:val="0"/>
          <w:position w:val="0"/>
          <w:sz w:val="24"/>
          <w:shd w:val="clear" w:fill="auto"/>
        </w:rPr>
        <w:t>。</w:t>
      </w:r>
    </w:p>
    <w:p w14:paraId="7EB446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272BB5A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35B59C4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0A1F3D91">
      <w:pPr>
        <w:spacing w:before="0" w:after="0" w:line="560" w:lineRule="auto"/>
        <w:ind w:left="0" w:right="0" w:firstLine="48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z w:val="24"/>
        </w:rPr>
        <w:t>提供</w:t>
      </w:r>
      <w:r>
        <w:rPr>
          <w:rFonts w:ascii="宋体" w:hAnsi="宋体" w:eastAsia="宋体" w:cs="宋体"/>
          <w:color w:val="auto"/>
          <w:sz w:val="24"/>
        </w:rPr>
        <w:t>无异议</w:t>
      </w:r>
      <w:r>
        <w:rPr>
          <w:rFonts w:hint="eastAsia" w:ascii="宋体" w:hAnsi="宋体" w:eastAsia="宋体" w:cs="宋体"/>
          <w:color w:val="auto"/>
          <w:sz w:val="24"/>
        </w:rPr>
        <w:t>承诺</w:t>
      </w:r>
      <w:r>
        <w:rPr>
          <w:rFonts w:hint="eastAsia" w:ascii="宋体" w:hAnsi="宋体" w:eastAsia="宋体" w:cs="宋体"/>
          <w:color w:val="auto"/>
          <w:sz w:val="24"/>
          <w:lang w:eastAsia="zh-CN"/>
        </w:rPr>
        <w:t>。</w:t>
      </w:r>
    </w:p>
    <w:p w14:paraId="20E251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1A1CAD4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B715254">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59A75530">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6367F8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747D87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2F289F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72DEF7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0CC8CCF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21EB29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7D1963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C2F6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5029EAC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07A9266F">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3C038E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44BA98E">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1F39644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37DE7A3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8669A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3E7925FA">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5A9CBDCD">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36AC8EF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38E6F3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7578191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63BDFDA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17FBF82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7D70E220">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4311BAA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7775F00B">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E5689B6">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472E0B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2CB5ED4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6A06986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4BB25F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17CFC62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01A2016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5778AA0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0FE842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63620FA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719A0F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3C1F11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57BFBE8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14.3供应商提交的资料应证明其满足竞争性磋商文件要求，该文件可以是文字资料、图纸和数据等详细描述的资料。</w:t>
      </w:r>
    </w:p>
    <w:p w14:paraId="5B8B42CB">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3CA3F8F3">
      <w:pPr>
        <w:pStyle w:val="9"/>
        <w:rPr>
          <w:color w:val="auto"/>
        </w:rPr>
      </w:pPr>
    </w:p>
    <w:p w14:paraId="20B45057">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0884438A">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开始时30分钟内进行解密，超时视为放弃递交</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w:t>
      </w:r>
    </w:p>
    <w:p w14:paraId="48AD17D1">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注：加密的电子投标文件的递交</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文件，投标无效。</w:t>
      </w:r>
    </w:p>
    <w:p w14:paraId="1B60CF31">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2023CC3C">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145321B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663747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1510EEE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4EB5E378">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05581A34">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56546FE2">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31E7DDAD">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7930C7D1">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66201764">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78826E26">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572252A8">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0364118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4F54C9A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1A0250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7760CDE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3C2883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BDF3408">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5709CD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1F6ACE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710C626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6F274B5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2ED7EB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217970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484DB59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7DFBB77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1FC635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2952CB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3ECE8F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018B2F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6FAF18B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1DC1B77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20A7B0F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3D3BAB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1C60B1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7A429AF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0452BF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6434137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13AE7C5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192F419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0B89C1E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4C6F54E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566991E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2BDE79DD">
      <w:pPr>
        <w:spacing w:line="360" w:lineRule="auto"/>
        <w:ind w:firstLine="480" w:firstLineChars="200"/>
        <w:rPr>
          <w:rFonts w:hint="eastAsia" w:eastAsia="宋体"/>
          <w:color w:val="auto"/>
          <w:lang w:eastAsia="zh-CN"/>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6EA66B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4588AA8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006B69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2E77D77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65E288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1382CD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0705F8ED">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6"/>
        <w:tblW w:w="8414" w:type="dxa"/>
        <w:tblInd w:w="108" w:type="dxa"/>
        <w:tblLayout w:type="fixed"/>
        <w:tblCellMar>
          <w:top w:w="0" w:type="dxa"/>
          <w:left w:w="10" w:type="dxa"/>
          <w:bottom w:w="0" w:type="dxa"/>
          <w:right w:w="10" w:type="dxa"/>
        </w:tblCellMar>
      </w:tblPr>
      <w:tblGrid>
        <w:gridCol w:w="703"/>
        <w:gridCol w:w="2640"/>
        <w:gridCol w:w="1913"/>
        <w:gridCol w:w="819"/>
        <w:gridCol w:w="2339"/>
      </w:tblGrid>
      <w:tr w14:paraId="67283FA9">
        <w:tblPrEx>
          <w:tblCellMar>
            <w:top w:w="0" w:type="dxa"/>
            <w:left w:w="10" w:type="dxa"/>
            <w:bottom w:w="0" w:type="dxa"/>
            <w:right w:w="10" w:type="dxa"/>
          </w:tblCellMar>
        </w:tblPrEx>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152438">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4C2ECD9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6731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0406E">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2628C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51A75">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698AD30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9AD40">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3D185EC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7D0EB6B4">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D0B10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A78D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9742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8415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7D595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6965656">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DB45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FF7B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4CE34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E1D3A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644C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C829B0A">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8630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9634A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9974E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4FD92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601A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B5EF8A8">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6640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4B36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5617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AD49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5A72F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76A0F28">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DE995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C722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AB3E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3EA9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443B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3E0F760">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7C416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2B719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34B19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AF55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6BC6A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ED086F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5CD4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2DC21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FEE8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C1B374">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1FD7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9D6652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BB726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A7907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7D87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C58B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C760B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8EF04CB">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C56E7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A9260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A468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D67BF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F1239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315D62A">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0625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CFB5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3892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7284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2ED3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D6A96D3">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1E03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DC453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6EED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A08E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4D394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156CB84">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629B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66A3E">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C81A8">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29440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281C7">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6935F2C3">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50CC0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6A689">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E614A">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70B5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7411A">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2B0E063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55EA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143F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7DD0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08FC5C64">
      <w:pPr>
        <w:spacing w:before="0" w:after="0" w:line="240" w:lineRule="auto"/>
        <w:ind w:left="0" w:right="0" w:firstLine="0"/>
        <w:jc w:val="both"/>
        <w:rPr>
          <w:rFonts w:ascii="宋体" w:hAnsi="宋体" w:eastAsia="宋体" w:cs="宋体"/>
          <w:color w:val="auto"/>
          <w:spacing w:val="0"/>
          <w:position w:val="0"/>
          <w:sz w:val="24"/>
          <w:shd w:val="clear" w:fill="auto"/>
        </w:rPr>
      </w:pPr>
    </w:p>
    <w:p w14:paraId="0F0284FD">
      <w:pPr>
        <w:spacing w:before="0" w:after="0" w:line="240" w:lineRule="auto"/>
        <w:ind w:left="0" w:right="0" w:firstLine="0"/>
        <w:jc w:val="both"/>
        <w:rPr>
          <w:rFonts w:ascii="宋体" w:hAnsi="宋体" w:eastAsia="宋体" w:cs="宋体"/>
          <w:color w:val="auto"/>
          <w:spacing w:val="0"/>
          <w:position w:val="0"/>
          <w:sz w:val="24"/>
          <w:shd w:val="clear" w:fill="auto"/>
        </w:rPr>
      </w:pPr>
    </w:p>
    <w:p w14:paraId="6A26B4B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517247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281C05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472F4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6C5D20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6CE1D2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659BFDF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3B4A192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7053EC1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32563E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18B7FE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3F78B63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4473588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57A071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0EB47E8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31ACEB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6D9CB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3D8D23D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272E778E">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7C9D2FF4">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7B58374D">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618C80C2">
      <w:pPr>
        <w:spacing w:line="560" w:lineRule="exact"/>
        <w:ind w:firstLine="480" w:firstLineChars="200"/>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3F5F2FA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33AAF21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7254DB2F">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422B3F61">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00169D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2D0228A0">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2509BF8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tbl>
      <w:tblPr>
        <w:tblStyle w:val="6"/>
        <w:tblW w:w="9095" w:type="dxa"/>
        <w:jc w:val="center"/>
        <w:tblLayout w:type="fixed"/>
        <w:tblCellMar>
          <w:top w:w="0" w:type="dxa"/>
          <w:left w:w="10" w:type="dxa"/>
          <w:bottom w:w="0" w:type="dxa"/>
          <w:right w:w="10" w:type="dxa"/>
        </w:tblCellMar>
      </w:tblPr>
      <w:tblGrid>
        <w:gridCol w:w="1262"/>
        <w:gridCol w:w="1650"/>
        <w:gridCol w:w="3455"/>
        <w:gridCol w:w="2728"/>
      </w:tblGrid>
      <w:tr w14:paraId="1A00E96B">
        <w:tblPrEx>
          <w:tblCellMar>
            <w:top w:w="0" w:type="dxa"/>
            <w:left w:w="10" w:type="dxa"/>
            <w:bottom w:w="0" w:type="dxa"/>
            <w:right w:w="10" w:type="dxa"/>
          </w:tblCellMar>
        </w:tblPrEx>
        <w:trPr>
          <w:trHeight w:val="0" w:hRule="atLeast"/>
          <w:jc w:val="center"/>
        </w:trPr>
        <w:tc>
          <w:tcPr>
            <w:tcW w:w="12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3B45B3">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评分指标</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D73A37">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分值</w:t>
            </w:r>
          </w:p>
        </w:tc>
        <w:tc>
          <w:tcPr>
            <w:tcW w:w="34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DD9C3">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指标说明及评分标准</w:t>
            </w:r>
          </w:p>
        </w:tc>
        <w:tc>
          <w:tcPr>
            <w:tcW w:w="27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652431">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评分依据</w:t>
            </w:r>
          </w:p>
        </w:tc>
      </w:tr>
      <w:tr w14:paraId="2108A8F9">
        <w:tblPrEx>
          <w:tblCellMar>
            <w:top w:w="0" w:type="dxa"/>
            <w:left w:w="10" w:type="dxa"/>
            <w:bottom w:w="0" w:type="dxa"/>
            <w:right w:w="10" w:type="dxa"/>
          </w:tblCellMar>
        </w:tblPrEx>
        <w:trPr>
          <w:trHeight w:val="0" w:hRule="atLeast"/>
          <w:jc w:val="center"/>
        </w:trPr>
        <w:tc>
          <w:tcPr>
            <w:tcW w:w="12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CC0063">
            <w:pPr>
              <w:widowControl w:val="0"/>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报价得分（30分）</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DB03B">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（30分）</w:t>
            </w:r>
          </w:p>
        </w:tc>
        <w:tc>
          <w:tcPr>
            <w:tcW w:w="6183"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3F36C3">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满足磋商文件要求且最后报价最低的供应商的价格为磋商基准价，其价格分为满分。其他供应商的价格分统一按照下列公式计算：</w:t>
            </w:r>
          </w:p>
          <w:p w14:paraId="7DF0B4E6">
            <w:pPr>
              <w:spacing w:before="0" w:after="0" w:line="320" w:lineRule="auto"/>
              <w:ind w:left="0" w:right="0" w:firstLine="0"/>
              <w:jc w:val="both"/>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磋商报价得分=（磋商基准价/最后磋商报价）×30%×100</w:t>
            </w:r>
          </w:p>
          <w:p w14:paraId="12A5BA84">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备注：价格分计算保留小数点后二位。</w:t>
            </w:r>
          </w:p>
          <w:p w14:paraId="1C6B8B16">
            <w:pPr>
              <w:spacing w:before="0" w:after="0" w:line="32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注：</w:t>
            </w:r>
          </w:p>
          <w:p w14:paraId="65E8FE3F">
            <w:pPr>
              <w:spacing w:before="0" w:after="0" w:line="32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1.若投标人投标价格均超过控制价，做废标处理。</w:t>
            </w:r>
          </w:p>
          <w:p w14:paraId="5A759545">
            <w:pPr>
              <w:spacing w:before="0" w:after="0" w:line="32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2.对小型、微型、监狱企业、残疾人福利性单位投标报价给予</w:t>
            </w:r>
            <w:r>
              <w:rPr>
                <w:rFonts w:hint="eastAsia" w:ascii="宋体" w:hAnsi="宋体" w:eastAsia="宋体" w:cs="宋体"/>
                <w:color w:val="auto"/>
                <w:spacing w:val="0"/>
                <w:position w:val="0"/>
                <w:sz w:val="24"/>
                <w:shd w:val="clear" w:fill="auto"/>
                <w:lang w:val="en-US" w:eastAsia="zh-CN"/>
              </w:rPr>
              <w:t>20</w:t>
            </w:r>
            <w:r>
              <w:rPr>
                <w:rFonts w:ascii="宋体" w:hAnsi="宋体" w:eastAsia="宋体" w:cs="宋体"/>
                <w:color w:val="auto"/>
                <w:spacing w:val="0"/>
                <w:position w:val="0"/>
                <w:sz w:val="24"/>
                <w:shd w:val="clear" w:fill="auto"/>
              </w:rPr>
              <w:t>%的扣除，用扣除后的价格参与评审。参加本项目的中小企业应当提供《中小企业声明函》（格式详见《政府采购促进中小企业发展管理办法》）。</w:t>
            </w:r>
          </w:p>
          <w:p w14:paraId="4E7C8D6E">
            <w:pPr>
              <w:widowControl w:val="0"/>
              <w:spacing w:before="0" w:after="0" w:line="276"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9CEE31F">
        <w:tblPrEx>
          <w:tblCellMar>
            <w:top w:w="0" w:type="dxa"/>
            <w:left w:w="10" w:type="dxa"/>
            <w:bottom w:w="0" w:type="dxa"/>
            <w:right w:w="10" w:type="dxa"/>
          </w:tblCellMar>
        </w:tblPrEx>
        <w:trPr>
          <w:trHeight w:val="0" w:hRule="atLeast"/>
          <w:jc w:val="center"/>
        </w:trPr>
        <w:tc>
          <w:tcPr>
            <w:tcW w:w="126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A34A031">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技术部分</w:t>
            </w:r>
          </w:p>
          <w:p w14:paraId="1A50959D">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40</w:t>
            </w:r>
            <w:r>
              <w:rPr>
                <w:rFonts w:ascii="宋体" w:hAnsi="宋体" w:eastAsia="宋体" w:cs="宋体"/>
                <w:color w:val="auto"/>
                <w:spacing w:val="0"/>
                <w:position w:val="0"/>
                <w:sz w:val="24"/>
                <w:shd w:val="clear" w:fill="auto"/>
              </w:rPr>
              <w:t>分）</w:t>
            </w:r>
          </w:p>
        </w:tc>
        <w:tc>
          <w:tcPr>
            <w:tcW w:w="165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558ADED">
            <w:pPr>
              <w:spacing w:before="0" w:after="120" w:line="240" w:lineRule="auto"/>
              <w:ind w:left="0" w:right="-21" w:firstLine="0"/>
              <w:jc w:val="both"/>
              <w:rPr>
                <w:rFonts w:ascii="宋体" w:hAnsi="宋体" w:eastAsia="宋体" w:cs="宋体"/>
                <w:color w:val="auto"/>
                <w:spacing w:val="0"/>
                <w:position w:val="0"/>
                <w:sz w:val="22"/>
                <w:shd w:val="clear" w:fill="auto"/>
              </w:rPr>
            </w:pPr>
            <w:r>
              <w:rPr>
                <w:rFonts w:hint="eastAsia" w:ascii="宋体" w:hAnsi="宋体" w:cs="宋体"/>
                <w:color w:val="auto"/>
                <w:kern w:val="0"/>
                <w:sz w:val="24"/>
                <w:szCs w:val="22"/>
                <w:highlight w:val="none"/>
              </w:rPr>
              <w:t>技术参数及要求的响应性（4</w:t>
            </w:r>
            <w:r>
              <w:rPr>
                <w:rFonts w:hint="eastAsia" w:ascii="宋体" w:hAnsi="宋体" w:cs="宋体"/>
                <w:color w:val="auto"/>
                <w:kern w:val="0"/>
                <w:sz w:val="24"/>
                <w:szCs w:val="22"/>
                <w:highlight w:val="none"/>
                <w:lang w:val="en-US" w:eastAsia="zh-CN"/>
              </w:rPr>
              <w:t>0</w:t>
            </w:r>
            <w:r>
              <w:rPr>
                <w:rFonts w:hint="eastAsia" w:ascii="宋体" w:hAnsi="宋体" w:cs="宋体"/>
                <w:color w:val="auto"/>
                <w:kern w:val="0"/>
                <w:sz w:val="24"/>
                <w:szCs w:val="22"/>
                <w:highlight w:val="none"/>
              </w:rPr>
              <w:t>分）</w:t>
            </w:r>
          </w:p>
        </w:tc>
        <w:tc>
          <w:tcPr>
            <w:tcW w:w="6183"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6BF4B47">
            <w:pPr>
              <w:pStyle w:val="12"/>
              <w:numPr>
                <w:ilvl w:val="0"/>
                <w:numId w:val="25"/>
              </w:numPr>
              <w:spacing w:line="360" w:lineRule="auto"/>
              <w:ind w:firstLineChars="0"/>
              <w:jc w:val="left"/>
              <w:rPr>
                <w:rFonts w:ascii="宋体" w:hAnsi="宋体" w:eastAsia="宋体" w:cs="宋体"/>
                <w:color w:val="auto"/>
                <w:kern w:val="2"/>
                <w:sz w:val="24"/>
                <w:szCs w:val="24"/>
              </w:rPr>
            </w:pPr>
            <w:r>
              <w:rPr>
                <w:rFonts w:hint="eastAsia" w:ascii="宋体" w:hAnsi="宋体" w:eastAsia="宋体" w:cs="宋体"/>
                <w:color w:val="auto"/>
                <w:kern w:val="2"/>
                <w:sz w:val="24"/>
                <w:szCs w:val="24"/>
              </w:rPr>
              <w:t>技术性能指标完全符合或优于磋商文件要求的，得4</w:t>
            </w:r>
          </w:p>
          <w:p w14:paraId="29A27218">
            <w:pPr>
              <w:pStyle w:val="12"/>
              <w:numPr>
                <w:ilvl w:val="0"/>
                <w:numId w:val="0"/>
              </w:numPr>
              <w:spacing w:line="360" w:lineRule="auto"/>
              <w:ind w:leftChars="0"/>
              <w:jc w:val="left"/>
              <w:rPr>
                <w:rFonts w:ascii="宋体" w:hAnsi="宋体" w:eastAsia="宋体" w:cs="宋体"/>
                <w:color w:val="auto"/>
                <w:kern w:val="2"/>
                <w:sz w:val="24"/>
                <w:szCs w:val="24"/>
              </w:rPr>
            </w:pPr>
            <w:r>
              <w:rPr>
                <w:rFonts w:hint="eastAsia" w:ascii="宋体" w:hAnsi="宋体" w:eastAsia="宋体" w:cs="宋体"/>
                <w:color w:val="auto"/>
                <w:kern w:val="2"/>
                <w:sz w:val="24"/>
                <w:szCs w:val="24"/>
                <w:lang w:val="en-US" w:eastAsia="zh-CN"/>
              </w:rPr>
              <w:t>0</w:t>
            </w:r>
            <w:r>
              <w:rPr>
                <w:rFonts w:hint="eastAsia" w:ascii="宋体" w:hAnsi="宋体" w:eastAsia="宋体" w:cs="宋体"/>
                <w:color w:val="auto"/>
                <w:kern w:val="2"/>
                <w:sz w:val="24"/>
                <w:szCs w:val="24"/>
              </w:rPr>
              <w:t>分。</w:t>
            </w:r>
          </w:p>
          <w:p w14:paraId="6AAC611B">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kern w:val="2"/>
                <w:sz w:val="24"/>
                <w:szCs w:val="24"/>
              </w:rPr>
              <w:t>每有一项负偏离即在满分40分的基础上扣除3分，扣完为止。</w:t>
            </w:r>
          </w:p>
        </w:tc>
      </w:tr>
      <w:tr w14:paraId="1EDB49CD">
        <w:tblPrEx>
          <w:tblCellMar>
            <w:top w:w="0" w:type="dxa"/>
            <w:left w:w="10" w:type="dxa"/>
            <w:bottom w:w="0" w:type="dxa"/>
            <w:right w:w="10" w:type="dxa"/>
          </w:tblCellMar>
        </w:tblPrEx>
        <w:trPr>
          <w:trHeight w:val="0" w:hRule="atLeast"/>
          <w:jc w:val="center"/>
        </w:trPr>
        <w:tc>
          <w:tcPr>
            <w:tcW w:w="1262"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A581D37">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商务部分</w:t>
            </w:r>
          </w:p>
          <w:p w14:paraId="0D48EEE8">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30</w:t>
            </w:r>
            <w:r>
              <w:rPr>
                <w:rFonts w:ascii="宋体" w:hAnsi="宋体" w:eastAsia="宋体" w:cs="宋体"/>
                <w:color w:val="auto"/>
                <w:spacing w:val="0"/>
                <w:position w:val="0"/>
                <w:sz w:val="24"/>
                <w:shd w:val="clear" w:fill="auto"/>
              </w:rPr>
              <w:t>分）</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7CD76">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业绩（</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w:t>
            </w:r>
          </w:p>
        </w:tc>
        <w:tc>
          <w:tcPr>
            <w:tcW w:w="6183"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9CDBCA">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供应商202</w:t>
            </w:r>
            <w:r>
              <w:rPr>
                <w:rFonts w:hint="eastAsia" w:ascii="宋体" w:hAnsi="宋体" w:cs="宋体"/>
                <w:color w:val="auto"/>
                <w:kern w:val="0"/>
                <w:sz w:val="24"/>
                <w:szCs w:val="22"/>
                <w:highlight w:val="none"/>
                <w:lang w:val="en-US" w:eastAsia="zh-CN"/>
              </w:rPr>
              <w:t>2</w:t>
            </w:r>
            <w:r>
              <w:rPr>
                <w:rFonts w:hint="eastAsia" w:ascii="宋体" w:hAnsi="宋体" w:cs="宋体"/>
                <w:color w:val="auto"/>
                <w:kern w:val="0"/>
                <w:sz w:val="24"/>
                <w:szCs w:val="22"/>
                <w:highlight w:val="none"/>
              </w:rPr>
              <w:t xml:space="preserve"> 年以来（以签订合同时间为准）具有车辆销售业绩，每有一项得</w:t>
            </w:r>
            <w:r>
              <w:rPr>
                <w:rFonts w:hint="eastAsia" w:ascii="宋体" w:hAnsi="宋体" w:cs="宋体"/>
                <w:color w:val="auto"/>
                <w:kern w:val="0"/>
                <w:sz w:val="24"/>
                <w:szCs w:val="22"/>
                <w:highlight w:val="none"/>
                <w:lang w:val="en-US" w:eastAsia="zh-CN"/>
              </w:rPr>
              <w:t>2</w:t>
            </w:r>
            <w:r>
              <w:rPr>
                <w:rFonts w:hint="eastAsia" w:ascii="宋体" w:hAnsi="宋体" w:cs="宋体"/>
                <w:color w:val="auto"/>
                <w:kern w:val="0"/>
                <w:sz w:val="24"/>
                <w:szCs w:val="22"/>
                <w:highlight w:val="none"/>
              </w:rPr>
              <w:t>分，最多得</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分（在投标文件中附合同扫描件，否则不得分）。</w:t>
            </w:r>
          </w:p>
        </w:tc>
      </w:tr>
      <w:tr w14:paraId="3787AE7C">
        <w:tblPrEx>
          <w:tblCellMar>
            <w:top w:w="0" w:type="dxa"/>
            <w:left w:w="10" w:type="dxa"/>
            <w:bottom w:w="0" w:type="dxa"/>
            <w:right w:w="10" w:type="dxa"/>
          </w:tblCellMar>
        </w:tblPrEx>
        <w:trPr>
          <w:trHeight w:val="0" w:hRule="atLeast"/>
          <w:jc w:val="center"/>
        </w:trPr>
        <w:tc>
          <w:tcPr>
            <w:tcW w:w="1262" w:type="dxa"/>
            <w:vMerge w:val="continue"/>
            <w:tcBorders>
              <w:left w:val="single" w:color="000000" w:sz="4" w:space="0"/>
              <w:right w:val="single" w:color="000000" w:sz="4" w:space="0"/>
            </w:tcBorders>
            <w:shd w:val="clear" w:color="000000" w:fill="FFFFFF"/>
            <w:tcMar>
              <w:left w:w="108" w:type="dxa"/>
              <w:right w:w="108" w:type="dxa"/>
            </w:tcMar>
            <w:vAlign w:val="center"/>
          </w:tcPr>
          <w:p w14:paraId="29473D24">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40D61">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售后服务</w:t>
            </w:r>
          </w:p>
          <w:p w14:paraId="1DF0EA2E">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w:t>
            </w:r>
            <w:r>
              <w:rPr>
                <w:rFonts w:hint="eastAsia" w:ascii="宋体" w:hAnsi="宋体" w:cs="宋体"/>
                <w:color w:val="auto"/>
                <w:kern w:val="0"/>
                <w:sz w:val="24"/>
                <w:szCs w:val="22"/>
                <w:highlight w:val="none"/>
                <w:lang w:val="en-US" w:eastAsia="zh-CN"/>
              </w:rPr>
              <w:t>12</w:t>
            </w:r>
            <w:r>
              <w:rPr>
                <w:rFonts w:hint="eastAsia" w:ascii="宋体" w:hAnsi="宋体" w:cs="宋体"/>
                <w:color w:val="auto"/>
                <w:kern w:val="0"/>
                <w:sz w:val="24"/>
                <w:szCs w:val="22"/>
                <w:highlight w:val="none"/>
              </w:rPr>
              <w:t>分）</w:t>
            </w:r>
          </w:p>
        </w:tc>
        <w:tc>
          <w:tcPr>
            <w:tcW w:w="6183"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934CF0">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1、提供质保期内、质保期满后的售后服务措施的得</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分，不提供不得分。</w:t>
            </w:r>
          </w:p>
          <w:p w14:paraId="50F8DDA7">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2、投标人承诺中标后在项目所在地提供售后服务的得</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分，没有不得分。</w:t>
            </w:r>
          </w:p>
        </w:tc>
      </w:tr>
      <w:tr w14:paraId="0234BA16">
        <w:tblPrEx>
          <w:tblCellMar>
            <w:top w:w="0" w:type="dxa"/>
            <w:left w:w="10" w:type="dxa"/>
            <w:bottom w:w="0" w:type="dxa"/>
            <w:right w:w="10" w:type="dxa"/>
          </w:tblCellMar>
        </w:tblPrEx>
        <w:trPr>
          <w:trHeight w:val="0" w:hRule="atLeast"/>
          <w:jc w:val="center"/>
        </w:trPr>
        <w:tc>
          <w:tcPr>
            <w:tcW w:w="1262" w:type="dxa"/>
            <w:vMerge w:val="continue"/>
            <w:tcBorders>
              <w:left w:val="single" w:color="000000" w:sz="4" w:space="0"/>
              <w:right w:val="single" w:color="000000" w:sz="4" w:space="0"/>
            </w:tcBorders>
            <w:shd w:val="clear" w:color="000000" w:fill="FFFFFF"/>
            <w:tcMar>
              <w:left w:w="108" w:type="dxa"/>
              <w:right w:w="108" w:type="dxa"/>
            </w:tcMar>
            <w:vAlign w:val="center"/>
          </w:tcPr>
          <w:p w14:paraId="2794337A">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960DF3">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供货方案（</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w:t>
            </w:r>
          </w:p>
        </w:tc>
        <w:tc>
          <w:tcPr>
            <w:tcW w:w="6183"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B06AD">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提供供货、安装方案的得</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分，不提供不得分。</w:t>
            </w:r>
          </w:p>
        </w:tc>
      </w:tr>
      <w:tr w14:paraId="0442D30D">
        <w:tblPrEx>
          <w:tblCellMar>
            <w:top w:w="0" w:type="dxa"/>
            <w:left w:w="10" w:type="dxa"/>
            <w:bottom w:w="0" w:type="dxa"/>
            <w:right w:w="10" w:type="dxa"/>
          </w:tblCellMar>
        </w:tblPrEx>
        <w:trPr>
          <w:trHeight w:val="0" w:hRule="atLeast"/>
          <w:jc w:val="center"/>
        </w:trPr>
        <w:tc>
          <w:tcPr>
            <w:tcW w:w="1262"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578B1DB9">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p>
        </w:tc>
        <w:tc>
          <w:tcPr>
            <w:tcW w:w="165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433D18E">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问题响应</w:t>
            </w:r>
          </w:p>
          <w:p w14:paraId="6C5AAF38">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w:t>
            </w:r>
          </w:p>
        </w:tc>
        <w:tc>
          <w:tcPr>
            <w:tcW w:w="6183"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8308655">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遇到问题，1小时内迅速响应，得</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分；2小时内响应，得</w:t>
            </w:r>
            <w:r>
              <w:rPr>
                <w:rFonts w:hint="eastAsia" w:ascii="宋体" w:hAnsi="宋体" w:cs="宋体"/>
                <w:color w:val="auto"/>
                <w:kern w:val="0"/>
                <w:sz w:val="24"/>
                <w:szCs w:val="22"/>
                <w:highlight w:val="none"/>
                <w:lang w:val="en-US" w:eastAsia="zh-CN"/>
              </w:rPr>
              <w:t>3</w:t>
            </w:r>
            <w:r>
              <w:rPr>
                <w:rFonts w:hint="eastAsia" w:ascii="宋体" w:hAnsi="宋体" w:cs="宋体"/>
                <w:color w:val="auto"/>
                <w:kern w:val="0"/>
                <w:sz w:val="24"/>
                <w:szCs w:val="22"/>
                <w:highlight w:val="none"/>
              </w:rPr>
              <w:t>分；超过2小时不提供</w:t>
            </w:r>
            <w:r>
              <w:rPr>
                <w:rFonts w:hint="eastAsia" w:ascii="宋体" w:hAnsi="宋体" w:cs="宋体"/>
                <w:color w:val="auto"/>
                <w:kern w:val="0"/>
                <w:sz w:val="24"/>
                <w:szCs w:val="22"/>
                <w:highlight w:val="none"/>
                <w:lang w:eastAsia="zh-CN"/>
              </w:rPr>
              <w:t>的，</w:t>
            </w:r>
            <w:r>
              <w:rPr>
                <w:rFonts w:hint="eastAsia" w:ascii="宋体" w:hAnsi="宋体" w:cs="宋体"/>
                <w:color w:val="auto"/>
                <w:kern w:val="0"/>
                <w:sz w:val="24"/>
                <w:szCs w:val="22"/>
                <w:highlight w:val="none"/>
              </w:rPr>
              <w:t>不得分。</w:t>
            </w:r>
          </w:p>
        </w:tc>
      </w:tr>
    </w:tbl>
    <w:p w14:paraId="05FD721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5A48812">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0959B0C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39DD4D0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EB46F72">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44B9E6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239E5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4E3AEB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47A497A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51C284B0">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5EC1E85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19DF64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1079326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49E74336">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06FDB39B">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08599E0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5D78414B">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7C639A5D">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7FFBF736">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7E17B1EE">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4F2B01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20814F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22136F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8FAB905">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5A6EA48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06E7386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6C97F0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418DD0A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0F0622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5D8FD89">
      <w:pPr>
        <w:spacing w:before="0" w:after="0" w:line="560" w:lineRule="auto"/>
        <w:ind w:left="0" w:right="0" w:firstLine="0"/>
        <w:jc w:val="both"/>
        <w:rPr>
          <w:rFonts w:ascii="宋体" w:hAnsi="宋体" w:eastAsia="宋体" w:cs="宋体"/>
          <w:color w:val="auto"/>
          <w:spacing w:val="0"/>
          <w:position w:val="0"/>
          <w:sz w:val="24"/>
          <w:shd w:val="clear" w:fill="auto"/>
        </w:rPr>
      </w:pPr>
    </w:p>
    <w:p w14:paraId="6900323A">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5D136924">
      <w:pPr>
        <w:numPr>
          <w:ilvl w:val="0"/>
          <w:numId w:val="26"/>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6"/>
        <w:tblpPr w:leftFromText="180" w:rightFromText="180" w:vertAnchor="text" w:horzAnchor="page" w:tblpX="1084" w:tblpY="379"/>
        <w:tblOverlap w:val="never"/>
        <w:tblW w:w="97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5"/>
        <w:gridCol w:w="1860"/>
        <w:gridCol w:w="5985"/>
        <w:gridCol w:w="645"/>
        <w:gridCol w:w="645"/>
      </w:tblGrid>
      <w:tr w14:paraId="74F2C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B7447">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F98F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名称</w:t>
            </w:r>
          </w:p>
        </w:tc>
        <w:tc>
          <w:tcPr>
            <w:tcW w:w="5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FCE6A">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参数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11F3C">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单位</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1F882">
            <w:pPr>
              <w:keepNext w:val="0"/>
              <w:keepLines w:val="0"/>
              <w:widowControl/>
              <w:suppressLineNumbers w:val="0"/>
              <w:jc w:val="left"/>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数量</w:t>
            </w:r>
          </w:p>
        </w:tc>
      </w:tr>
      <w:tr w14:paraId="71DD4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1"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481F">
            <w:pPr>
              <w:keepNext w:val="0"/>
              <w:keepLines w:val="0"/>
              <w:widowControl/>
              <w:suppressLineNumbers w:val="0"/>
              <w:jc w:val="right"/>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1</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EB5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5门7座MPV 自动档</w:t>
            </w:r>
          </w:p>
        </w:tc>
        <w:tc>
          <w:tcPr>
            <w:tcW w:w="5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98D7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5门7座，MPV1.5T</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787B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84942">
            <w:pPr>
              <w:keepNext w:val="0"/>
              <w:keepLines w:val="0"/>
              <w:widowControl/>
              <w:suppressLineNumbers w:val="0"/>
              <w:jc w:val="right"/>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11</w:t>
            </w:r>
          </w:p>
        </w:tc>
      </w:tr>
    </w:tbl>
    <w:p w14:paraId="7AF2614E">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5F0AA400">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6DB4105A">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2.2售后服务：免费质保</w:t>
      </w:r>
      <w:r>
        <w:rPr>
          <w:rFonts w:hint="eastAsia" w:ascii="宋体" w:hAnsi="宋体" w:eastAsia="宋体" w:cs="宋体"/>
          <w:color w:val="auto"/>
          <w:spacing w:val="0"/>
          <w:position w:val="0"/>
          <w:sz w:val="24"/>
          <w:shd w:val="clear" w:fill="auto"/>
          <w:lang w:val="en-US" w:eastAsia="zh-CN"/>
        </w:rPr>
        <w:t>二</w:t>
      </w:r>
      <w:r>
        <w:rPr>
          <w:rFonts w:hint="eastAsia" w:ascii="宋体" w:hAnsi="宋体" w:eastAsia="宋体" w:cs="宋体"/>
          <w:color w:val="auto"/>
          <w:spacing w:val="0"/>
          <w:position w:val="0"/>
          <w:sz w:val="24"/>
          <w:shd w:val="clear" w:fill="auto"/>
        </w:rPr>
        <w:t>年或</w:t>
      </w:r>
      <w:r>
        <w:rPr>
          <w:rFonts w:hint="eastAsia" w:ascii="宋体" w:hAnsi="宋体" w:eastAsia="宋体" w:cs="宋体"/>
          <w:color w:val="auto"/>
          <w:spacing w:val="0"/>
          <w:position w:val="0"/>
          <w:sz w:val="24"/>
          <w:shd w:val="clear" w:fill="auto"/>
          <w:lang w:val="en-US" w:eastAsia="zh-CN"/>
        </w:rPr>
        <w:t>五</w:t>
      </w:r>
      <w:r>
        <w:rPr>
          <w:rFonts w:hint="eastAsia" w:ascii="宋体" w:hAnsi="宋体" w:eastAsia="宋体" w:cs="宋体"/>
          <w:color w:val="auto"/>
          <w:spacing w:val="0"/>
          <w:position w:val="0"/>
          <w:sz w:val="24"/>
          <w:shd w:val="clear" w:fill="auto"/>
        </w:rPr>
        <w:t>万公里（以先到者为准）</w:t>
      </w:r>
      <w:r>
        <w:rPr>
          <w:rFonts w:ascii="宋体" w:hAnsi="宋体" w:eastAsia="宋体" w:cs="宋体"/>
          <w:color w:val="auto"/>
          <w:spacing w:val="0"/>
          <w:position w:val="0"/>
          <w:sz w:val="24"/>
          <w:shd w:val="clear" w:fill="auto"/>
        </w:rPr>
        <w:t>,在接到采购方服务请求后，</w:t>
      </w:r>
      <w:r>
        <w:rPr>
          <w:rFonts w:hint="eastAsia" w:ascii="Times New Roman" w:hAnsi="Times New Roman" w:eastAsia="宋体" w:cs="Times New Roman"/>
          <w:color w:val="auto"/>
          <w:spacing w:val="0"/>
          <w:position w:val="0"/>
          <w:sz w:val="21"/>
          <w:shd w:val="clear" w:fill="FFFFFF"/>
          <w:lang w:val="en-US" w:eastAsia="zh-CN"/>
        </w:rPr>
        <w:t>2</w:t>
      </w:r>
      <w:r>
        <w:rPr>
          <w:rFonts w:ascii="宋体" w:hAnsi="宋体" w:eastAsia="宋体" w:cs="宋体"/>
          <w:color w:val="auto"/>
          <w:spacing w:val="0"/>
          <w:position w:val="0"/>
          <w:sz w:val="24"/>
          <w:shd w:val="clear" w:fill="auto"/>
        </w:rPr>
        <w:t>小时响应，</w:t>
      </w:r>
      <w:r>
        <w:rPr>
          <w:rFonts w:hint="eastAsia" w:ascii="Times New Roman" w:hAnsi="Times New Roman" w:eastAsia="宋体" w:cs="Times New Roman"/>
          <w:color w:val="auto"/>
          <w:spacing w:val="0"/>
          <w:position w:val="0"/>
          <w:sz w:val="21"/>
          <w:shd w:val="clear" w:fill="FFFFFF"/>
          <w:lang w:val="en-US" w:eastAsia="zh-CN"/>
        </w:rPr>
        <w:t>4</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0119B97A">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14:paraId="3F5A0966">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2.4交货日期：</w:t>
      </w:r>
      <w:r>
        <w:rPr>
          <w:rFonts w:hint="eastAsia" w:ascii="宋体" w:hAnsi="宋体" w:eastAsia="宋体" w:cs="Times New Roman"/>
          <w:color w:val="auto"/>
          <w:kern w:val="2"/>
          <w:sz w:val="24"/>
          <w:szCs w:val="24"/>
        </w:rPr>
        <w:t>合同签订后</w:t>
      </w:r>
      <w:r>
        <w:rPr>
          <w:rFonts w:hint="eastAsia" w:ascii="宋体" w:hAnsi="宋体" w:eastAsia="宋体" w:cs="Times New Roman"/>
          <w:color w:val="auto"/>
          <w:kern w:val="2"/>
          <w:sz w:val="24"/>
          <w:szCs w:val="24"/>
          <w:lang w:val="en-US" w:eastAsia="zh-CN"/>
        </w:rPr>
        <w:t>7</w:t>
      </w:r>
      <w:r>
        <w:rPr>
          <w:rFonts w:hint="eastAsia" w:ascii="宋体" w:hAnsi="宋体" w:eastAsia="宋体" w:cs="Times New Roman"/>
          <w:color w:val="auto"/>
          <w:kern w:val="2"/>
          <w:sz w:val="24"/>
          <w:szCs w:val="24"/>
        </w:rPr>
        <w:t>日历天内</w:t>
      </w:r>
      <w:r>
        <w:rPr>
          <w:rFonts w:ascii="宋体" w:hAnsi="宋体" w:eastAsia="宋体" w:cs="宋体"/>
          <w:color w:val="auto"/>
          <w:spacing w:val="0"/>
          <w:position w:val="0"/>
          <w:sz w:val="24"/>
          <w:shd w:val="clear" w:fill="auto"/>
        </w:rPr>
        <w:t>。</w:t>
      </w:r>
    </w:p>
    <w:p w14:paraId="142CFADC">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2.1验收：由最终用户组织验收。</w:t>
      </w:r>
    </w:p>
    <w:p w14:paraId="4D41607D">
      <w:pPr>
        <w:spacing w:before="0" w:after="120" w:line="415" w:lineRule="auto"/>
        <w:ind w:left="0" w:right="0" w:firstLine="480"/>
        <w:jc w:val="center"/>
        <w:rPr>
          <w:rFonts w:ascii="宋体" w:hAnsi="宋体" w:eastAsia="宋体" w:cs="宋体"/>
          <w:color w:val="auto"/>
          <w:spacing w:val="0"/>
          <w:position w:val="0"/>
          <w:sz w:val="24"/>
          <w:shd w:val="clear" w:fill="auto"/>
        </w:rPr>
      </w:pPr>
    </w:p>
    <w:p w14:paraId="67DFDB5C">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35D60CC9">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511B50A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22B2BD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04CB2B2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45B79C2E">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59EF540D">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1BD4164F">
      <w:pPr>
        <w:spacing w:before="0" w:after="0" w:line="240" w:lineRule="auto"/>
        <w:ind w:left="0" w:right="0" w:firstLine="0"/>
        <w:jc w:val="left"/>
        <w:rPr>
          <w:rFonts w:ascii="宋体" w:hAnsi="宋体" w:eastAsia="宋体" w:cs="宋体"/>
          <w:color w:val="auto"/>
          <w:spacing w:val="0"/>
          <w:position w:val="0"/>
          <w:sz w:val="24"/>
          <w:shd w:val="clear" w:fill="auto"/>
        </w:rPr>
      </w:pPr>
    </w:p>
    <w:p w14:paraId="2E098586">
      <w:pPr>
        <w:spacing w:before="0" w:after="0" w:line="240" w:lineRule="auto"/>
        <w:ind w:left="0" w:right="0" w:firstLine="0"/>
        <w:jc w:val="left"/>
        <w:rPr>
          <w:rFonts w:ascii="宋体" w:hAnsi="宋体" w:eastAsia="宋体" w:cs="宋体"/>
          <w:color w:val="auto"/>
          <w:spacing w:val="0"/>
          <w:position w:val="0"/>
          <w:sz w:val="24"/>
          <w:shd w:val="clear" w:fill="auto"/>
        </w:rPr>
      </w:pPr>
    </w:p>
    <w:p w14:paraId="03B1B30A">
      <w:pPr>
        <w:spacing w:before="0" w:after="0" w:line="240" w:lineRule="auto"/>
        <w:ind w:left="0" w:right="0" w:firstLine="0"/>
        <w:jc w:val="left"/>
        <w:rPr>
          <w:rFonts w:ascii="宋体" w:hAnsi="宋体" w:eastAsia="宋体" w:cs="宋体"/>
          <w:color w:val="auto"/>
          <w:spacing w:val="0"/>
          <w:position w:val="0"/>
          <w:sz w:val="24"/>
          <w:shd w:val="clear" w:fill="auto"/>
        </w:rPr>
      </w:pPr>
    </w:p>
    <w:p w14:paraId="1940A190">
      <w:pPr>
        <w:spacing w:before="0" w:after="0" w:line="240" w:lineRule="auto"/>
        <w:ind w:left="0" w:right="0" w:firstLine="0"/>
        <w:jc w:val="left"/>
        <w:rPr>
          <w:rFonts w:ascii="宋体" w:hAnsi="宋体" w:eastAsia="宋体" w:cs="宋体"/>
          <w:color w:val="auto"/>
          <w:spacing w:val="0"/>
          <w:position w:val="0"/>
          <w:sz w:val="24"/>
          <w:shd w:val="clear" w:fill="auto"/>
        </w:rPr>
      </w:pPr>
    </w:p>
    <w:p w14:paraId="47023F52">
      <w:pPr>
        <w:spacing w:before="0" w:after="0" w:line="240" w:lineRule="auto"/>
        <w:ind w:left="0" w:right="0" w:firstLine="0"/>
        <w:jc w:val="left"/>
        <w:rPr>
          <w:rFonts w:ascii="宋体" w:hAnsi="宋体" w:eastAsia="宋体" w:cs="宋体"/>
          <w:color w:val="auto"/>
          <w:spacing w:val="0"/>
          <w:position w:val="0"/>
          <w:sz w:val="24"/>
          <w:shd w:val="clear" w:fill="auto"/>
        </w:rPr>
      </w:pPr>
    </w:p>
    <w:p w14:paraId="1F25FEC4">
      <w:pPr>
        <w:spacing w:before="0" w:after="0" w:line="240" w:lineRule="auto"/>
        <w:ind w:left="0" w:right="0" w:firstLine="0"/>
        <w:jc w:val="left"/>
        <w:rPr>
          <w:rFonts w:ascii="宋体" w:hAnsi="宋体" w:eastAsia="宋体" w:cs="宋体"/>
          <w:color w:val="auto"/>
          <w:spacing w:val="0"/>
          <w:position w:val="0"/>
          <w:sz w:val="24"/>
          <w:shd w:val="clear" w:fill="auto"/>
        </w:rPr>
      </w:pPr>
    </w:p>
    <w:p w14:paraId="57F75EA0">
      <w:pPr>
        <w:spacing w:before="0" w:after="0" w:line="240" w:lineRule="auto"/>
        <w:ind w:left="0" w:right="0" w:firstLine="0"/>
        <w:jc w:val="left"/>
        <w:rPr>
          <w:rFonts w:ascii="宋体" w:hAnsi="宋体" w:eastAsia="宋体" w:cs="宋体"/>
          <w:color w:val="auto"/>
          <w:spacing w:val="0"/>
          <w:position w:val="0"/>
          <w:sz w:val="24"/>
          <w:shd w:val="clear" w:fill="auto"/>
        </w:rPr>
      </w:pPr>
    </w:p>
    <w:p w14:paraId="62183181">
      <w:pPr>
        <w:spacing w:before="0" w:after="0" w:line="240" w:lineRule="auto"/>
        <w:ind w:left="0" w:right="0" w:firstLine="0"/>
        <w:jc w:val="left"/>
        <w:rPr>
          <w:rFonts w:ascii="宋体" w:hAnsi="宋体" w:eastAsia="宋体" w:cs="宋体"/>
          <w:color w:val="auto"/>
          <w:spacing w:val="0"/>
          <w:position w:val="0"/>
          <w:sz w:val="24"/>
          <w:shd w:val="clear" w:fill="auto"/>
        </w:rPr>
      </w:pPr>
    </w:p>
    <w:p w14:paraId="2E2D787E">
      <w:pPr>
        <w:spacing w:before="0" w:after="0" w:line="240" w:lineRule="auto"/>
        <w:ind w:left="0" w:right="0" w:firstLine="0"/>
        <w:jc w:val="left"/>
        <w:rPr>
          <w:rFonts w:ascii="宋体" w:hAnsi="宋体" w:eastAsia="宋体" w:cs="宋体"/>
          <w:color w:val="auto"/>
          <w:spacing w:val="0"/>
          <w:position w:val="0"/>
          <w:sz w:val="24"/>
          <w:shd w:val="clear" w:fill="auto"/>
        </w:rPr>
      </w:pPr>
    </w:p>
    <w:p w14:paraId="4337AAB6">
      <w:pPr>
        <w:spacing w:before="0" w:after="0" w:line="240" w:lineRule="auto"/>
        <w:ind w:left="0" w:right="0" w:firstLine="0"/>
        <w:jc w:val="left"/>
        <w:rPr>
          <w:rFonts w:ascii="宋体" w:hAnsi="宋体" w:eastAsia="宋体" w:cs="宋体"/>
          <w:color w:val="auto"/>
          <w:spacing w:val="0"/>
          <w:position w:val="0"/>
          <w:sz w:val="24"/>
          <w:shd w:val="clear" w:fill="auto"/>
        </w:rPr>
      </w:pPr>
    </w:p>
    <w:p w14:paraId="22CD5248">
      <w:pPr>
        <w:spacing w:before="0" w:after="0" w:line="240" w:lineRule="auto"/>
        <w:ind w:left="0" w:right="0" w:firstLine="0"/>
        <w:jc w:val="left"/>
        <w:rPr>
          <w:rFonts w:ascii="宋体" w:hAnsi="宋体" w:eastAsia="宋体" w:cs="宋体"/>
          <w:color w:val="auto"/>
          <w:spacing w:val="0"/>
          <w:position w:val="0"/>
          <w:sz w:val="24"/>
          <w:shd w:val="clear" w:fill="auto"/>
        </w:rPr>
      </w:pPr>
    </w:p>
    <w:p w14:paraId="4C1FB72B">
      <w:pPr>
        <w:spacing w:before="0" w:after="0" w:line="240" w:lineRule="auto"/>
        <w:ind w:left="0" w:right="0" w:firstLine="0"/>
        <w:jc w:val="left"/>
        <w:rPr>
          <w:rFonts w:ascii="宋体" w:hAnsi="宋体" w:eastAsia="宋体" w:cs="宋体"/>
          <w:color w:val="auto"/>
          <w:spacing w:val="0"/>
          <w:position w:val="0"/>
          <w:sz w:val="24"/>
          <w:shd w:val="clear" w:fill="auto"/>
        </w:rPr>
      </w:pPr>
    </w:p>
    <w:p w14:paraId="318059D1">
      <w:pPr>
        <w:spacing w:before="0" w:after="0" w:line="240" w:lineRule="auto"/>
        <w:ind w:left="0" w:right="0" w:firstLine="0"/>
        <w:jc w:val="left"/>
        <w:rPr>
          <w:rFonts w:ascii="宋体" w:hAnsi="宋体" w:eastAsia="宋体" w:cs="宋体"/>
          <w:color w:val="auto"/>
          <w:spacing w:val="0"/>
          <w:position w:val="0"/>
          <w:sz w:val="24"/>
          <w:shd w:val="clear" w:fill="auto"/>
        </w:rPr>
      </w:pPr>
    </w:p>
    <w:p w14:paraId="79DE9F4F">
      <w:pPr>
        <w:spacing w:before="0" w:after="0" w:line="240" w:lineRule="auto"/>
        <w:ind w:left="0" w:right="0" w:firstLine="0"/>
        <w:jc w:val="left"/>
        <w:rPr>
          <w:rFonts w:ascii="宋体" w:hAnsi="宋体" w:eastAsia="宋体" w:cs="宋体"/>
          <w:color w:val="auto"/>
          <w:spacing w:val="0"/>
          <w:position w:val="0"/>
          <w:sz w:val="24"/>
          <w:shd w:val="clear" w:fill="auto"/>
        </w:rPr>
      </w:pPr>
    </w:p>
    <w:p w14:paraId="449E19B2">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6845AE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C7F3E58">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A63EE22">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8B2A8D6">
      <w:pPr>
        <w:spacing w:before="0" w:after="0" w:line="240" w:lineRule="auto"/>
        <w:ind w:left="0" w:right="0" w:firstLine="0"/>
        <w:jc w:val="left"/>
        <w:rPr>
          <w:rFonts w:ascii="宋体" w:hAnsi="宋体" w:eastAsia="宋体" w:cs="宋体"/>
          <w:color w:val="auto"/>
          <w:spacing w:val="0"/>
          <w:position w:val="0"/>
          <w:sz w:val="24"/>
          <w:shd w:val="clear" w:fill="auto"/>
        </w:rPr>
      </w:pPr>
    </w:p>
    <w:p w14:paraId="6EB3E662">
      <w:pPr>
        <w:spacing w:before="0" w:after="0" w:line="240" w:lineRule="auto"/>
        <w:ind w:left="0" w:right="0" w:firstLine="0"/>
        <w:jc w:val="left"/>
        <w:rPr>
          <w:rFonts w:ascii="宋体" w:hAnsi="宋体" w:eastAsia="宋体" w:cs="宋体"/>
          <w:color w:val="auto"/>
          <w:spacing w:val="0"/>
          <w:position w:val="0"/>
          <w:sz w:val="24"/>
          <w:shd w:val="clear" w:fill="auto"/>
        </w:rPr>
      </w:pPr>
    </w:p>
    <w:p w14:paraId="21524ADB">
      <w:pPr>
        <w:spacing w:before="0" w:after="0" w:line="240" w:lineRule="auto"/>
        <w:ind w:left="0" w:right="0" w:firstLine="0"/>
        <w:jc w:val="left"/>
        <w:rPr>
          <w:rFonts w:ascii="宋体" w:hAnsi="宋体" w:eastAsia="宋体" w:cs="宋体"/>
          <w:color w:val="auto"/>
          <w:spacing w:val="0"/>
          <w:position w:val="0"/>
          <w:sz w:val="24"/>
          <w:shd w:val="clear" w:fill="auto"/>
        </w:rPr>
      </w:pPr>
    </w:p>
    <w:p w14:paraId="61A33EAB">
      <w:pPr>
        <w:spacing w:before="0" w:after="0" w:line="360" w:lineRule="auto"/>
        <w:ind w:left="0" w:right="0" w:firstLine="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w:t>
      </w:r>
    </w:p>
    <w:p w14:paraId="27E9F4AD">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161C313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6DDB3FE1">
      <w:pPr>
        <w:spacing w:before="0" w:after="0" w:line="360" w:lineRule="auto"/>
        <w:ind w:left="0" w:right="0" w:firstLine="480"/>
        <w:jc w:val="both"/>
        <w:rPr>
          <w:rFonts w:ascii="宋体" w:hAnsi="宋体" w:eastAsia="宋体" w:cs="宋体"/>
          <w:color w:val="auto"/>
          <w:spacing w:val="0"/>
          <w:position w:val="0"/>
          <w:sz w:val="24"/>
          <w:shd w:val="clear" w:fill="auto"/>
        </w:rPr>
      </w:pPr>
    </w:p>
    <w:p w14:paraId="010B34B1">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4B569B2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0676659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0C9013F1">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19D59D0F">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6"/>
        <w:tblW w:w="5328" w:type="dxa"/>
        <w:tblInd w:w="0" w:type="dxa"/>
        <w:tblLayout w:type="fixed"/>
        <w:tblCellMar>
          <w:top w:w="0" w:type="dxa"/>
          <w:left w:w="10" w:type="dxa"/>
          <w:bottom w:w="0" w:type="dxa"/>
          <w:right w:w="10" w:type="dxa"/>
        </w:tblCellMar>
      </w:tblPr>
      <w:tblGrid>
        <w:gridCol w:w="5328"/>
      </w:tblGrid>
      <w:tr w14:paraId="72709667">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AC1275">
            <w:pPr>
              <w:spacing w:before="0" w:after="0" w:line="480" w:lineRule="auto"/>
              <w:ind w:left="0" w:right="0" w:firstLine="0"/>
              <w:jc w:val="both"/>
              <w:rPr>
                <w:rFonts w:ascii="宋体" w:hAnsi="宋体" w:eastAsia="宋体" w:cs="宋体"/>
                <w:b/>
                <w:color w:val="auto"/>
                <w:spacing w:val="0"/>
                <w:position w:val="0"/>
                <w:sz w:val="24"/>
                <w:shd w:val="clear" w:fill="auto"/>
              </w:rPr>
            </w:pPr>
          </w:p>
          <w:p w14:paraId="2B1C0D6A">
            <w:pPr>
              <w:spacing w:before="0" w:after="0" w:line="480" w:lineRule="auto"/>
              <w:ind w:left="0" w:right="0" w:firstLine="0"/>
              <w:jc w:val="both"/>
              <w:rPr>
                <w:rFonts w:ascii="宋体" w:hAnsi="宋体" w:eastAsia="宋体" w:cs="宋体"/>
                <w:b/>
                <w:color w:val="auto"/>
                <w:spacing w:val="0"/>
                <w:position w:val="0"/>
                <w:sz w:val="24"/>
                <w:shd w:val="clear" w:fill="auto"/>
              </w:rPr>
            </w:pPr>
          </w:p>
          <w:p w14:paraId="2F467ADB">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55077A44">
            <w:pPr>
              <w:spacing w:before="0" w:after="0" w:line="480" w:lineRule="auto"/>
              <w:ind w:left="0" w:right="0" w:firstLine="0"/>
              <w:jc w:val="both"/>
              <w:rPr>
                <w:rFonts w:ascii="宋体" w:hAnsi="宋体" w:eastAsia="宋体" w:cs="宋体"/>
                <w:color w:val="auto"/>
                <w:spacing w:val="0"/>
                <w:position w:val="0"/>
                <w:sz w:val="24"/>
                <w:shd w:val="clear" w:fill="auto"/>
              </w:rPr>
            </w:pPr>
          </w:p>
          <w:p w14:paraId="2DC4F8D6">
            <w:pPr>
              <w:spacing w:before="0" w:after="0" w:line="480" w:lineRule="auto"/>
              <w:ind w:left="0" w:right="0" w:firstLine="0"/>
              <w:jc w:val="both"/>
              <w:rPr>
                <w:rFonts w:ascii="宋体" w:hAnsi="宋体" w:eastAsia="宋体" w:cs="宋体"/>
                <w:color w:val="auto"/>
                <w:spacing w:val="0"/>
                <w:position w:val="0"/>
                <w:shd w:val="clear" w:fill="auto"/>
              </w:rPr>
            </w:pPr>
          </w:p>
        </w:tc>
      </w:tr>
    </w:tbl>
    <w:p w14:paraId="079FD633">
      <w:pPr>
        <w:spacing w:before="0" w:after="0" w:line="360" w:lineRule="auto"/>
        <w:ind w:left="0" w:right="0" w:firstLine="0"/>
        <w:jc w:val="both"/>
        <w:rPr>
          <w:rFonts w:ascii="宋体" w:hAnsi="宋体" w:eastAsia="宋体" w:cs="宋体"/>
          <w:color w:val="auto"/>
          <w:spacing w:val="0"/>
          <w:position w:val="0"/>
          <w:sz w:val="24"/>
          <w:shd w:val="clear" w:fill="auto"/>
        </w:rPr>
      </w:pPr>
    </w:p>
    <w:p w14:paraId="2D145FAF">
      <w:pPr>
        <w:spacing w:before="0" w:after="0" w:line="360" w:lineRule="auto"/>
        <w:ind w:left="0" w:right="0" w:firstLine="0"/>
        <w:jc w:val="center"/>
        <w:rPr>
          <w:rFonts w:ascii="宋体" w:hAnsi="宋体" w:eastAsia="宋体" w:cs="宋体"/>
          <w:color w:val="auto"/>
          <w:spacing w:val="0"/>
          <w:position w:val="0"/>
          <w:sz w:val="24"/>
          <w:shd w:val="clear" w:fill="auto"/>
        </w:rPr>
      </w:pPr>
    </w:p>
    <w:p w14:paraId="450D2DD1">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21194DD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A2162FF">
      <w:pPr>
        <w:spacing w:before="0" w:after="0" w:line="360" w:lineRule="auto"/>
        <w:ind w:left="0" w:right="0" w:firstLine="0"/>
        <w:jc w:val="center"/>
        <w:rPr>
          <w:rFonts w:ascii="宋体" w:hAnsi="宋体" w:eastAsia="宋体" w:cs="宋体"/>
          <w:color w:val="auto"/>
          <w:spacing w:val="0"/>
          <w:position w:val="0"/>
          <w:sz w:val="24"/>
          <w:shd w:val="clear" w:fill="auto"/>
        </w:rPr>
      </w:pPr>
    </w:p>
    <w:p w14:paraId="3B8A59C0">
      <w:pPr>
        <w:spacing w:before="0" w:after="0" w:line="360" w:lineRule="auto"/>
        <w:ind w:left="0" w:right="0" w:firstLine="0"/>
        <w:jc w:val="center"/>
        <w:rPr>
          <w:rFonts w:ascii="宋体" w:hAnsi="宋体" w:eastAsia="宋体" w:cs="宋体"/>
          <w:color w:val="auto"/>
          <w:spacing w:val="0"/>
          <w:position w:val="0"/>
          <w:sz w:val="24"/>
          <w:shd w:val="clear" w:fill="auto"/>
        </w:rPr>
      </w:pPr>
    </w:p>
    <w:p w14:paraId="481BFCE7">
      <w:pPr>
        <w:spacing w:before="0" w:after="0" w:line="360" w:lineRule="auto"/>
        <w:ind w:left="0" w:right="0" w:firstLine="0"/>
        <w:jc w:val="center"/>
        <w:rPr>
          <w:rFonts w:ascii="宋体" w:hAnsi="宋体" w:eastAsia="宋体" w:cs="宋体"/>
          <w:color w:val="auto"/>
          <w:spacing w:val="0"/>
          <w:position w:val="0"/>
          <w:sz w:val="24"/>
          <w:shd w:val="clear" w:fill="auto"/>
        </w:rPr>
      </w:pPr>
    </w:p>
    <w:p w14:paraId="3CEDF07D">
      <w:pPr>
        <w:spacing w:before="0" w:after="0" w:line="360" w:lineRule="auto"/>
        <w:ind w:left="0" w:right="0" w:firstLine="0"/>
        <w:jc w:val="center"/>
        <w:rPr>
          <w:rFonts w:ascii="宋体" w:hAnsi="宋体" w:eastAsia="宋体" w:cs="宋体"/>
          <w:color w:val="auto"/>
          <w:spacing w:val="0"/>
          <w:position w:val="0"/>
          <w:sz w:val="24"/>
          <w:shd w:val="clear" w:fill="auto"/>
        </w:rPr>
      </w:pPr>
    </w:p>
    <w:p w14:paraId="079B59D5">
      <w:pPr>
        <w:spacing w:before="0" w:after="0" w:line="360" w:lineRule="auto"/>
        <w:ind w:left="0" w:right="0" w:firstLine="0"/>
        <w:jc w:val="center"/>
        <w:rPr>
          <w:rFonts w:ascii="宋体" w:hAnsi="宋体" w:eastAsia="宋体" w:cs="宋体"/>
          <w:color w:val="auto"/>
          <w:spacing w:val="0"/>
          <w:position w:val="0"/>
          <w:sz w:val="24"/>
          <w:shd w:val="clear" w:fill="auto"/>
        </w:rPr>
      </w:pPr>
    </w:p>
    <w:p w14:paraId="3B1E4AC5">
      <w:pPr>
        <w:spacing w:before="0" w:after="0" w:line="360" w:lineRule="auto"/>
        <w:ind w:left="0" w:right="0" w:firstLine="0"/>
        <w:jc w:val="center"/>
        <w:rPr>
          <w:rFonts w:ascii="宋体" w:hAnsi="宋体" w:eastAsia="宋体" w:cs="宋体"/>
          <w:color w:val="auto"/>
          <w:spacing w:val="0"/>
          <w:position w:val="0"/>
          <w:sz w:val="24"/>
          <w:shd w:val="clear" w:fill="auto"/>
        </w:rPr>
      </w:pPr>
    </w:p>
    <w:p w14:paraId="19446AC7">
      <w:pPr>
        <w:spacing w:before="0" w:after="0" w:line="360" w:lineRule="auto"/>
        <w:ind w:left="0" w:right="0" w:firstLine="0"/>
        <w:jc w:val="center"/>
        <w:rPr>
          <w:rFonts w:ascii="宋体" w:hAnsi="宋体" w:eastAsia="宋体" w:cs="宋体"/>
          <w:color w:val="auto"/>
          <w:spacing w:val="0"/>
          <w:position w:val="0"/>
          <w:sz w:val="24"/>
          <w:shd w:val="clear" w:fill="auto"/>
        </w:rPr>
      </w:pPr>
    </w:p>
    <w:p w14:paraId="6038B8B9">
      <w:pPr>
        <w:spacing w:before="0" w:after="0" w:line="360" w:lineRule="auto"/>
        <w:ind w:left="0" w:right="0" w:firstLine="0"/>
        <w:jc w:val="center"/>
        <w:rPr>
          <w:rFonts w:ascii="宋体" w:hAnsi="宋体" w:eastAsia="宋体" w:cs="宋体"/>
          <w:color w:val="auto"/>
          <w:spacing w:val="0"/>
          <w:position w:val="0"/>
          <w:sz w:val="24"/>
          <w:shd w:val="clear" w:fill="auto"/>
        </w:rPr>
      </w:pPr>
    </w:p>
    <w:p w14:paraId="5C0B00B3">
      <w:pPr>
        <w:spacing w:before="0" w:after="0" w:line="360" w:lineRule="auto"/>
        <w:ind w:left="0" w:right="0" w:firstLine="0"/>
        <w:jc w:val="center"/>
        <w:rPr>
          <w:rFonts w:ascii="宋体" w:hAnsi="宋体" w:eastAsia="宋体" w:cs="宋体"/>
          <w:color w:val="auto"/>
          <w:spacing w:val="0"/>
          <w:position w:val="0"/>
          <w:sz w:val="24"/>
          <w:shd w:val="clear" w:fill="auto"/>
        </w:rPr>
      </w:pPr>
    </w:p>
    <w:p w14:paraId="1FD88A24">
      <w:pPr>
        <w:spacing w:before="0" w:after="0" w:line="360" w:lineRule="auto"/>
        <w:ind w:left="0" w:right="0" w:firstLine="0"/>
        <w:jc w:val="center"/>
        <w:rPr>
          <w:rFonts w:ascii="宋体" w:hAnsi="宋体" w:eastAsia="宋体" w:cs="宋体"/>
          <w:color w:val="auto"/>
          <w:spacing w:val="0"/>
          <w:position w:val="0"/>
          <w:sz w:val="24"/>
          <w:shd w:val="clear" w:fill="auto"/>
        </w:rPr>
      </w:pPr>
    </w:p>
    <w:p w14:paraId="1F457F70">
      <w:pPr>
        <w:spacing w:before="0" w:after="0" w:line="360" w:lineRule="auto"/>
        <w:ind w:left="0" w:right="0" w:firstLine="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2</w:t>
      </w:r>
    </w:p>
    <w:p w14:paraId="6C237479">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3C0D44D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4D30392D">
      <w:pPr>
        <w:spacing w:before="0" w:after="0" w:line="360" w:lineRule="auto"/>
        <w:ind w:left="0" w:right="0" w:firstLine="480"/>
        <w:jc w:val="both"/>
        <w:rPr>
          <w:rFonts w:ascii="宋体" w:hAnsi="宋体" w:eastAsia="宋体" w:cs="宋体"/>
          <w:color w:val="auto"/>
          <w:spacing w:val="0"/>
          <w:position w:val="0"/>
          <w:sz w:val="24"/>
          <w:shd w:val="clear" w:fill="auto"/>
        </w:rPr>
      </w:pPr>
    </w:p>
    <w:p w14:paraId="6ACEBB4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3E2D6E7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64B3636B">
      <w:pPr>
        <w:spacing w:before="0" w:after="0" w:line="360" w:lineRule="auto"/>
        <w:ind w:left="0" w:right="0" w:firstLine="0"/>
        <w:jc w:val="both"/>
        <w:rPr>
          <w:rFonts w:ascii="宋体" w:hAnsi="宋体" w:eastAsia="宋体" w:cs="宋体"/>
          <w:color w:val="auto"/>
          <w:spacing w:val="0"/>
          <w:position w:val="0"/>
          <w:sz w:val="24"/>
          <w:shd w:val="clear" w:fill="auto"/>
        </w:rPr>
      </w:pPr>
    </w:p>
    <w:p w14:paraId="203FCC2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6FB05F3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F7330C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0A1887E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6"/>
        <w:tblW w:w="5508" w:type="dxa"/>
        <w:tblInd w:w="0" w:type="dxa"/>
        <w:tblLayout w:type="fixed"/>
        <w:tblCellMar>
          <w:top w:w="0" w:type="dxa"/>
          <w:left w:w="10" w:type="dxa"/>
          <w:bottom w:w="0" w:type="dxa"/>
          <w:right w:w="10" w:type="dxa"/>
        </w:tblCellMar>
      </w:tblPr>
      <w:tblGrid>
        <w:gridCol w:w="5508"/>
      </w:tblGrid>
      <w:tr w14:paraId="4C6F781D">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6D5D1A">
            <w:pPr>
              <w:spacing w:before="0" w:after="0" w:line="480" w:lineRule="auto"/>
              <w:ind w:left="0" w:right="0" w:firstLine="0"/>
              <w:jc w:val="both"/>
              <w:rPr>
                <w:rFonts w:ascii="宋体" w:hAnsi="宋体" w:eastAsia="宋体" w:cs="宋体"/>
                <w:b/>
                <w:color w:val="auto"/>
                <w:spacing w:val="0"/>
                <w:position w:val="0"/>
                <w:sz w:val="24"/>
                <w:shd w:val="clear" w:fill="auto"/>
              </w:rPr>
            </w:pPr>
          </w:p>
          <w:p w14:paraId="478241F2">
            <w:pPr>
              <w:spacing w:before="0" w:after="0" w:line="480" w:lineRule="auto"/>
              <w:ind w:left="0" w:right="0" w:firstLine="0"/>
              <w:jc w:val="both"/>
              <w:rPr>
                <w:rFonts w:ascii="宋体" w:hAnsi="宋体" w:eastAsia="宋体" w:cs="宋体"/>
                <w:b/>
                <w:color w:val="auto"/>
                <w:spacing w:val="0"/>
                <w:position w:val="0"/>
                <w:sz w:val="24"/>
                <w:shd w:val="clear" w:fill="auto"/>
              </w:rPr>
            </w:pPr>
          </w:p>
          <w:p w14:paraId="1DC956E6">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59BFE3A">
      <w:pPr>
        <w:spacing w:before="0" w:after="0" w:line="360" w:lineRule="auto"/>
        <w:ind w:left="0" w:right="0" w:firstLine="480"/>
        <w:jc w:val="both"/>
        <w:rPr>
          <w:rFonts w:ascii="宋体" w:hAnsi="宋体" w:eastAsia="宋体" w:cs="宋体"/>
          <w:color w:val="auto"/>
          <w:spacing w:val="0"/>
          <w:position w:val="0"/>
          <w:sz w:val="24"/>
          <w:shd w:val="clear" w:fill="auto"/>
        </w:rPr>
      </w:pPr>
    </w:p>
    <w:p w14:paraId="2D819B53">
      <w:pPr>
        <w:spacing w:before="0" w:after="0" w:line="360" w:lineRule="auto"/>
        <w:ind w:left="0" w:right="0" w:firstLine="0"/>
        <w:jc w:val="center"/>
        <w:rPr>
          <w:rFonts w:ascii="宋体" w:hAnsi="宋体" w:eastAsia="宋体" w:cs="宋体"/>
          <w:color w:val="auto"/>
          <w:spacing w:val="0"/>
          <w:position w:val="0"/>
          <w:sz w:val="24"/>
          <w:shd w:val="clear" w:fill="auto"/>
        </w:rPr>
      </w:pPr>
    </w:p>
    <w:p w14:paraId="3B30DDE4">
      <w:pPr>
        <w:spacing w:before="0" w:after="0" w:line="360" w:lineRule="auto"/>
        <w:ind w:left="0" w:right="0" w:firstLine="0"/>
        <w:jc w:val="center"/>
        <w:rPr>
          <w:rFonts w:ascii="宋体" w:hAnsi="宋体" w:eastAsia="宋体" w:cs="宋体"/>
          <w:color w:val="auto"/>
          <w:spacing w:val="0"/>
          <w:position w:val="0"/>
          <w:sz w:val="24"/>
          <w:shd w:val="clear" w:fill="auto"/>
        </w:rPr>
      </w:pPr>
    </w:p>
    <w:p w14:paraId="559F81B8">
      <w:pPr>
        <w:spacing w:before="0" w:after="0" w:line="360" w:lineRule="auto"/>
        <w:ind w:left="0" w:right="0" w:firstLine="0"/>
        <w:jc w:val="center"/>
        <w:rPr>
          <w:rFonts w:ascii="宋体" w:hAnsi="宋体" w:eastAsia="宋体" w:cs="宋体"/>
          <w:color w:val="auto"/>
          <w:spacing w:val="0"/>
          <w:position w:val="0"/>
          <w:sz w:val="24"/>
          <w:shd w:val="clear" w:fill="auto"/>
        </w:rPr>
      </w:pPr>
    </w:p>
    <w:p w14:paraId="581C783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375C3D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BC28E1E">
      <w:pPr>
        <w:spacing w:before="0" w:after="0" w:line="360" w:lineRule="auto"/>
        <w:ind w:left="0" w:right="0" w:firstLine="0"/>
        <w:jc w:val="center"/>
        <w:rPr>
          <w:rFonts w:ascii="宋体" w:hAnsi="宋体" w:eastAsia="宋体" w:cs="宋体"/>
          <w:color w:val="auto"/>
          <w:spacing w:val="0"/>
          <w:position w:val="0"/>
          <w:sz w:val="24"/>
          <w:shd w:val="clear" w:fill="auto"/>
        </w:rPr>
      </w:pPr>
    </w:p>
    <w:p w14:paraId="46C4BFA1">
      <w:pPr>
        <w:spacing w:before="0" w:after="0" w:line="360" w:lineRule="auto"/>
        <w:ind w:left="0" w:right="0" w:firstLine="0"/>
        <w:jc w:val="center"/>
        <w:rPr>
          <w:rFonts w:ascii="宋体" w:hAnsi="宋体" w:eastAsia="宋体" w:cs="宋体"/>
          <w:color w:val="auto"/>
          <w:spacing w:val="0"/>
          <w:position w:val="0"/>
          <w:sz w:val="24"/>
          <w:shd w:val="clear" w:fill="auto"/>
        </w:rPr>
      </w:pPr>
    </w:p>
    <w:p w14:paraId="295034FA">
      <w:pPr>
        <w:spacing w:before="0" w:after="0" w:line="360" w:lineRule="auto"/>
        <w:ind w:left="0" w:right="0" w:firstLine="0"/>
        <w:jc w:val="center"/>
        <w:rPr>
          <w:rFonts w:ascii="宋体" w:hAnsi="宋体" w:eastAsia="宋体" w:cs="宋体"/>
          <w:color w:val="auto"/>
          <w:spacing w:val="0"/>
          <w:position w:val="0"/>
          <w:sz w:val="24"/>
          <w:shd w:val="clear" w:fill="auto"/>
        </w:rPr>
      </w:pPr>
    </w:p>
    <w:p w14:paraId="3D51D143">
      <w:pPr>
        <w:spacing w:before="0" w:after="0" w:line="240" w:lineRule="auto"/>
        <w:ind w:left="0" w:right="0" w:firstLine="240"/>
        <w:jc w:val="left"/>
        <w:rPr>
          <w:rFonts w:ascii="宋体" w:hAnsi="宋体" w:eastAsia="宋体" w:cs="宋体"/>
          <w:color w:val="auto"/>
          <w:spacing w:val="0"/>
          <w:position w:val="0"/>
          <w:sz w:val="24"/>
          <w:shd w:val="clear" w:fill="auto"/>
        </w:rPr>
      </w:pPr>
    </w:p>
    <w:p w14:paraId="41297CE0">
      <w:pPr>
        <w:spacing w:before="0" w:after="0" w:line="240" w:lineRule="auto"/>
        <w:ind w:left="0" w:right="0" w:firstLine="240"/>
        <w:jc w:val="left"/>
        <w:rPr>
          <w:rFonts w:ascii="宋体" w:hAnsi="宋体" w:eastAsia="宋体" w:cs="宋体"/>
          <w:color w:val="auto"/>
          <w:spacing w:val="0"/>
          <w:position w:val="0"/>
          <w:sz w:val="24"/>
          <w:shd w:val="clear" w:fill="auto"/>
        </w:rPr>
      </w:pPr>
    </w:p>
    <w:p w14:paraId="5E87835C">
      <w:pPr>
        <w:spacing w:before="0" w:after="0" w:line="240" w:lineRule="auto"/>
        <w:ind w:left="0" w:right="0" w:firstLine="240"/>
        <w:jc w:val="left"/>
        <w:rPr>
          <w:rFonts w:ascii="宋体" w:hAnsi="宋体" w:eastAsia="宋体" w:cs="宋体"/>
          <w:color w:val="auto"/>
          <w:spacing w:val="0"/>
          <w:position w:val="0"/>
          <w:sz w:val="24"/>
          <w:shd w:val="clear" w:fill="auto"/>
        </w:rPr>
      </w:pPr>
    </w:p>
    <w:p w14:paraId="23139E6C">
      <w:pPr>
        <w:spacing w:before="0" w:after="0" w:line="240" w:lineRule="auto"/>
        <w:ind w:left="0" w:right="0" w:firstLine="240"/>
        <w:jc w:val="left"/>
        <w:rPr>
          <w:rFonts w:ascii="宋体" w:hAnsi="宋体" w:eastAsia="宋体" w:cs="宋体"/>
          <w:color w:val="auto"/>
          <w:spacing w:val="0"/>
          <w:position w:val="0"/>
          <w:sz w:val="24"/>
          <w:shd w:val="clear" w:fill="auto"/>
        </w:rPr>
      </w:pPr>
    </w:p>
    <w:p w14:paraId="6D0759E3">
      <w:pPr>
        <w:pStyle w:val="9"/>
        <w:rPr>
          <w:color w:val="auto"/>
        </w:rPr>
      </w:pPr>
    </w:p>
    <w:p w14:paraId="463E8389">
      <w:pPr>
        <w:spacing w:before="0" w:after="0" w:line="240" w:lineRule="auto"/>
        <w:ind w:left="0" w:right="0" w:firstLine="240"/>
        <w:jc w:val="left"/>
        <w:rPr>
          <w:rFonts w:ascii="宋体" w:hAnsi="宋体" w:eastAsia="宋体" w:cs="宋体"/>
          <w:color w:val="auto"/>
          <w:spacing w:val="0"/>
          <w:position w:val="0"/>
          <w:sz w:val="24"/>
          <w:shd w:val="clear" w:fill="auto"/>
        </w:rPr>
      </w:pPr>
    </w:p>
    <w:p w14:paraId="6003B6CB">
      <w:pPr>
        <w:spacing w:before="0" w:after="0" w:line="360" w:lineRule="auto"/>
        <w:ind w:left="0" w:right="0" w:firstLine="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3</w:t>
      </w:r>
    </w:p>
    <w:p w14:paraId="4C6E5A42">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1A654878">
      <w:pPr>
        <w:spacing w:before="0" w:after="0" w:line="240" w:lineRule="auto"/>
        <w:ind w:left="0" w:right="0" w:firstLine="240"/>
        <w:jc w:val="left"/>
        <w:rPr>
          <w:rFonts w:ascii="宋体" w:hAnsi="宋体" w:eastAsia="宋体" w:cs="宋体"/>
          <w:color w:val="auto"/>
          <w:spacing w:val="0"/>
          <w:position w:val="0"/>
          <w:sz w:val="24"/>
          <w:shd w:val="clear" w:fill="auto"/>
        </w:rPr>
      </w:pPr>
    </w:p>
    <w:p w14:paraId="0C723926">
      <w:pPr>
        <w:spacing w:before="0" w:after="0" w:line="240" w:lineRule="auto"/>
        <w:ind w:left="0" w:right="0" w:firstLine="240"/>
        <w:jc w:val="left"/>
        <w:rPr>
          <w:rFonts w:ascii="宋体" w:hAnsi="宋体" w:eastAsia="宋体" w:cs="宋体"/>
          <w:color w:val="auto"/>
          <w:spacing w:val="0"/>
          <w:position w:val="0"/>
          <w:sz w:val="24"/>
          <w:shd w:val="clear" w:fill="auto"/>
        </w:rPr>
      </w:pPr>
    </w:p>
    <w:p w14:paraId="4F7BC8D8">
      <w:pPr>
        <w:spacing w:before="0" w:after="0" w:line="240" w:lineRule="auto"/>
        <w:ind w:left="0" w:right="0" w:firstLine="240"/>
        <w:jc w:val="left"/>
        <w:rPr>
          <w:rFonts w:ascii="宋体" w:hAnsi="宋体" w:eastAsia="宋体" w:cs="宋体"/>
          <w:color w:val="auto"/>
          <w:spacing w:val="0"/>
          <w:position w:val="0"/>
          <w:sz w:val="24"/>
          <w:shd w:val="clear" w:fill="auto"/>
        </w:rPr>
      </w:pPr>
    </w:p>
    <w:p w14:paraId="499602DA">
      <w:pPr>
        <w:spacing w:before="0" w:after="0" w:line="240" w:lineRule="auto"/>
        <w:ind w:left="0" w:right="0" w:firstLine="240"/>
        <w:jc w:val="left"/>
        <w:rPr>
          <w:rFonts w:ascii="宋体" w:hAnsi="宋体" w:eastAsia="宋体" w:cs="宋体"/>
          <w:color w:val="auto"/>
          <w:spacing w:val="0"/>
          <w:position w:val="0"/>
          <w:sz w:val="24"/>
          <w:shd w:val="clear" w:fill="auto"/>
        </w:rPr>
      </w:pPr>
    </w:p>
    <w:p w14:paraId="315F460B">
      <w:pPr>
        <w:spacing w:before="0" w:after="0" w:line="240" w:lineRule="auto"/>
        <w:ind w:left="0" w:right="0" w:firstLine="240"/>
        <w:jc w:val="left"/>
        <w:rPr>
          <w:rFonts w:ascii="宋体" w:hAnsi="宋体" w:eastAsia="宋体" w:cs="宋体"/>
          <w:color w:val="auto"/>
          <w:spacing w:val="0"/>
          <w:position w:val="0"/>
          <w:sz w:val="24"/>
          <w:shd w:val="clear" w:fill="auto"/>
        </w:rPr>
      </w:pPr>
    </w:p>
    <w:p w14:paraId="14140002">
      <w:pPr>
        <w:spacing w:before="0" w:after="0" w:line="240" w:lineRule="auto"/>
        <w:ind w:left="0" w:right="0" w:firstLine="240"/>
        <w:jc w:val="left"/>
        <w:rPr>
          <w:rFonts w:ascii="宋体" w:hAnsi="宋体" w:eastAsia="宋体" w:cs="宋体"/>
          <w:color w:val="auto"/>
          <w:spacing w:val="0"/>
          <w:position w:val="0"/>
          <w:sz w:val="24"/>
          <w:shd w:val="clear" w:fill="auto"/>
        </w:rPr>
      </w:pPr>
    </w:p>
    <w:p w14:paraId="122A3F37">
      <w:pPr>
        <w:spacing w:before="0" w:after="0" w:line="240" w:lineRule="auto"/>
        <w:ind w:left="0" w:right="0" w:firstLine="240"/>
        <w:jc w:val="left"/>
        <w:rPr>
          <w:rFonts w:ascii="宋体" w:hAnsi="宋体" w:eastAsia="宋体" w:cs="宋体"/>
          <w:color w:val="auto"/>
          <w:spacing w:val="0"/>
          <w:position w:val="0"/>
          <w:sz w:val="24"/>
          <w:shd w:val="clear" w:fill="auto"/>
        </w:rPr>
      </w:pPr>
    </w:p>
    <w:p w14:paraId="55E50D7D">
      <w:pPr>
        <w:spacing w:before="0" w:after="0" w:line="240" w:lineRule="auto"/>
        <w:ind w:left="0" w:right="0" w:firstLine="240"/>
        <w:jc w:val="left"/>
        <w:rPr>
          <w:rFonts w:ascii="宋体" w:hAnsi="宋体" w:eastAsia="宋体" w:cs="宋体"/>
          <w:color w:val="auto"/>
          <w:spacing w:val="0"/>
          <w:position w:val="0"/>
          <w:sz w:val="24"/>
          <w:shd w:val="clear" w:fill="auto"/>
        </w:rPr>
      </w:pPr>
    </w:p>
    <w:p w14:paraId="674E4DB5">
      <w:pPr>
        <w:spacing w:before="0" w:after="0" w:line="240" w:lineRule="auto"/>
        <w:ind w:left="0" w:right="0" w:firstLine="240"/>
        <w:jc w:val="left"/>
        <w:rPr>
          <w:rFonts w:ascii="宋体" w:hAnsi="宋体" w:eastAsia="宋体" w:cs="宋体"/>
          <w:color w:val="auto"/>
          <w:spacing w:val="0"/>
          <w:position w:val="0"/>
          <w:sz w:val="24"/>
          <w:shd w:val="clear" w:fill="auto"/>
        </w:rPr>
      </w:pPr>
    </w:p>
    <w:p w14:paraId="49071F4C">
      <w:pPr>
        <w:spacing w:before="0" w:after="0" w:line="240" w:lineRule="auto"/>
        <w:ind w:left="0" w:right="0" w:firstLine="240"/>
        <w:jc w:val="left"/>
        <w:rPr>
          <w:rFonts w:ascii="宋体" w:hAnsi="宋体" w:eastAsia="宋体" w:cs="宋体"/>
          <w:color w:val="auto"/>
          <w:spacing w:val="0"/>
          <w:position w:val="0"/>
          <w:sz w:val="24"/>
          <w:shd w:val="clear" w:fill="auto"/>
        </w:rPr>
      </w:pPr>
    </w:p>
    <w:p w14:paraId="66FD1053">
      <w:pPr>
        <w:spacing w:before="0" w:after="0" w:line="240" w:lineRule="auto"/>
        <w:ind w:left="0" w:right="0" w:firstLine="240"/>
        <w:jc w:val="left"/>
        <w:rPr>
          <w:rFonts w:ascii="宋体" w:hAnsi="宋体" w:eastAsia="宋体" w:cs="宋体"/>
          <w:color w:val="auto"/>
          <w:spacing w:val="0"/>
          <w:position w:val="0"/>
          <w:sz w:val="24"/>
          <w:shd w:val="clear" w:fill="auto"/>
        </w:rPr>
      </w:pPr>
    </w:p>
    <w:p w14:paraId="01230774">
      <w:pPr>
        <w:spacing w:before="0" w:after="0" w:line="240" w:lineRule="auto"/>
        <w:ind w:left="0" w:right="0" w:firstLine="240"/>
        <w:jc w:val="left"/>
        <w:rPr>
          <w:rFonts w:ascii="宋体" w:hAnsi="宋体" w:eastAsia="宋体" w:cs="宋体"/>
          <w:color w:val="auto"/>
          <w:spacing w:val="0"/>
          <w:position w:val="0"/>
          <w:sz w:val="24"/>
          <w:shd w:val="clear" w:fill="auto"/>
        </w:rPr>
      </w:pPr>
    </w:p>
    <w:p w14:paraId="41CBAD67">
      <w:pPr>
        <w:spacing w:before="0" w:after="0" w:line="240" w:lineRule="auto"/>
        <w:ind w:left="0" w:right="0" w:firstLine="240"/>
        <w:jc w:val="left"/>
        <w:rPr>
          <w:rFonts w:ascii="宋体" w:hAnsi="宋体" w:eastAsia="宋体" w:cs="宋体"/>
          <w:color w:val="auto"/>
          <w:spacing w:val="0"/>
          <w:position w:val="0"/>
          <w:sz w:val="24"/>
          <w:shd w:val="clear" w:fill="auto"/>
        </w:rPr>
      </w:pPr>
    </w:p>
    <w:p w14:paraId="75816C9C">
      <w:pPr>
        <w:spacing w:before="0" w:after="0" w:line="240" w:lineRule="auto"/>
        <w:ind w:left="0" w:right="0" w:firstLine="240"/>
        <w:jc w:val="left"/>
        <w:rPr>
          <w:rFonts w:ascii="宋体" w:hAnsi="宋体" w:eastAsia="宋体" w:cs="宋体"/>
          <w:color w:val="auto"/>
          <w:spacing w:val="0"/>
          <w:position w:val="0"/>
          <w:sz w:val="24"/>
          <w:shd w:val="clear" w:fill="auto"/>
        </w:rPr>
      </w:pPr>
    </w:p>
    <w:p w14:paraId="54B5F715">
      <w:pPr>
        <w:spacing w:before="0" w:after="0" w:line="240" w:lineRule="auto"/>
        <w:ind w:left="0" w:right="0" w:firstLine="240"/>
        <w:jc w:val="left"/>
        <w:rPr>
          <w:rFonts w:ascii="宋体" w:hAnsi="宋体" w:eastAsia="宋体" w:cs="宋体"/>
          <w:color w:val="auto"/>
          <w:spacing w:val="0"/>
          <w:position w:val="0"/>
          <w:sz w:val="24"/>
          <w:shd w:val="clear" w:fill="auto"/>
        </w:rPr>
      </w:pPr>
    </w:p>
    <w:p w14:paraId="4CFE437F">
      <w:pPr>
        <w:spacing w:before="0" w:after="0" w:line="240" w:lineRule="auto"/>
        <w:ind w:left="0" w:right="0" w:firstLine="240"/>
        <w:jc w:val="left"/>
        <w:rPr>
          <w:rFonts w:ascii="宋体" w:hAnsi="宋体" w:eastAsia="宋体" w:cs="宋体"/>
          <w:color w:val="auto"/>
          <w:spacing w:val="0"/>
          <w:position w:val="0"/>
          <w:sz w:val="24"/>
          <w:shd w:val="clear" w:fill="auto"/>
        </w:rPr>
      </w:pPr>
    </w:p>
    <w:p w14:paraId="01407199">
      <w:pPr>
        <w:spacing w:before="0" w:after="0" w:line="240" w:lineRule="auto"/>
        <w:ind w:left="0" w:right="0" w:firstLine="240"/>
        <w:jc w:val="left"/>
        <w:rPr>
          <w:rFonts w:ascii="宋体" w:hAnsi="宋体" w:eastAsia="宋体" w:cs="宋体"/>
          <w:color w:val="auto"/>
          <w:spacing w:val="0"/>
          <w:position w:val="0"/>
          <w:sz w:val="24"/>
          <w:shd w:val="clear" w:fill="auto"/>
        </w:rPr>
      </w:pPr>
    </w:p>
    <w:p w14:paraId="2581666A">
      <w:pPr>
        <w:spacing w:before="0" w:after="0" w:line="240" w:lineRule="auto"/>
        <w:ind w:left="0" w:right="0" w:firstLine="240"/>
        <w:jc w:val="left"/>
        <w:rPr>
          <w:rFonts w:ascii="宋体" w:hAnsi="宋体" w:eastAsia="宋体" w:cs="宋体"/>
          <w:color w:val="auto"/>
          <w:spacing w:val="0"/>
          <w:position w:val="0"/>
          <w:sz w:val="24"/>
          <w:shd w:val="clear" w:fill="auto"/>
        </w:rPr>
      </w:pPr>
    </w:p>
    <w:p w14:paraId="41370913">
      <w:pPr>
        <w:spacing w:before="0" w:after="0" w:line="240" w:lineRule="auto"/>
        <w:ind w:left="0" w:right="0" w:firstLine="240"/>
        <w:jc w:val="left"/>
        <w:rPr>
          <w:rFonts w:ascii="宋体" w:hAnsi="宋体" w:eastAsia="宋体" w:cs="宋体"/>
          <w:color w:val="auto"/>
          <w:spacing w:val="0"/>
          <w:position w:val="0"/>
          <w:sz w:val="24"/>
          <w:shd w:val="clear" w:fill="auto"/>
        </w:rPr>
      </w:pPr>
    </w:p>
    <w:p w14:paraId="75C6046F">
      <w:pPr>
        <w:spacing w:before="0" w:after="0" w:line="240" w:lineRule="auto"/>
        <w:ind w:left="0" w:right="0" w:firstLine="240"/>
        <w:jc w:val="left"/>
        <w:rPr>
          <w:rFonts w:ascii="宋体" w:hAnsi="宋体" w:eastAsia="宋体" w:cs="宋体"/>
          <w:color w:val="auto"/>
          <w:spacing w:val="0"/>
          <w:position w:val="0"/>
          <w:sz w:val="24"/>
          <w:shd w:val="clear" w:fill="auto"/>
        </w:rPr>
      </w:pPr>
    </w:p>
    <w:p w14:paraId="45503B85">
      <w:pPr>
        <w:spacing w:before="0" w:after="0" w:line="240" w:lineRule="auto"/>
        <w:ind w:left="0" w:right="0" w:firstLine="240"/>
        <w:jc w:val="left"/>
        <w:rPr>
          <w:rFonts w:ascii="宋体" w:hAnsi="宋体" w:eastAsia="宋体" w:cs="宋体"/>
          <w:color w:val="auto"/>
          <w:spacing w:val="0"/>
          <w:position w:val="0"/>
          <w:sz w:val="24"/>
          <w:shd w:val="clear" w:fill="auto"/>
        </w:rPr>
      </w:pPr>
    </w:p>
    <w:p w14:paraId="71BC6DDE">
      <w:pPr>
        <w:spacing w:before="0" w:after="0" w:line="240" w:lineRule="auto"/>
        <w:ind w:left="0" w:right="0" w:firstLine="240"/>
        <w:jc w:val="left"/>
        <w:rPr>
          <w:rFonts w:ascii="宋体" w:hAnsi="宋体" w:eastAsia="宋体" w:cs="宋体"/>
          <w:color w:val="auto"/>
          <w:spacing w:val="0"/>
          <w:position w:val="0"/>
          <w:sz w:val="24"/>
          <w:shd w:val="clear" w:fill="auto"/>
        </w:rPr>
      </w:pPr>
    </w:p>
    <w:p w14:paraId="79BCF287">
      <w:pPr>
        <w:spacing w:before="0" w:after="0" w:line="240" w:lineRule="auto"/>
        <w:ind w:left="0" w:right="0" w:firstLine="240"/>
        <w:jc w:val="left"/>
        <w:rPr>
          <w:rFonts w:ascii="宋体" w:hAnsi="宋体" w:eastAsia="宋体" w:cs="宋体"/>
          <w:color w:val="auto"/>
          <w:spacing w:val="0"/>
          <w:position w:val="0"/>
          <w:sz w:val="24"/>
          <w:shd w:val="clear" w:fill="auto"/>
        </w:rPr>
      </w:pPr>
    </w:p>
    <w:p w14:paraId="6120A756">
      <w:pPr>
        <w:spacing w:before="0" w:after="0" w:line="240" w:lineRule="auto"/>
        <w:ind w:left="0" w:right="0" w:firstLine="240"/>
        <w:jc w:val="left"/>
        <w:rPr>
          <w:rFonts w:ascii="宋体" w:hAnsi="宋体" w:eastAsia="宋体" w:cs="宋体"/>
          <w:color w:val="auto"/>
          <w:spacing w:val="0"/>
          <w:position w:val="0"/>
          <w:sz w:val="24"/>
          <w:shd w:val="clear" w:fill="auto"/>
        </w:rPr>
      </w:pPr>
    </w:p>
    <w:p w14:paraId="12901865">
      <w:pPr>
        <w:spacing w:before="0" w:after="0" w:line="240" w:lineRule="auto"/>
        <w:ind w:left="0" w:right="0" w:firstLine="240"/>
        <w:jc w:val="left"/>
        <w:rPr>
          <w:rFonts w:ascii="宋体" w:hAnsi="宋体" w:eastAsia="宋体" w:cs="宋体"/>
          <w:color w:val="auto"/>
          <w:spacing w:val="0"/>
          <w:position w:val="0"/>
          <w:sz w:val="24"/>
          <w:shd w:val="clear" w:fill="auto"/>
        </w:rPr>
      </w:pPr>
    </w:p>
    <w:p w14:paraId="622EBF91">
      <w:pPr>
        <w:spacing w:before="0" w:after="0" w:line="240" w:lineRule="auto"/>
        <w:ind w:left="0" w:right="0" w:firstLine="240"/>
        <w:jc w:val="left"/>
        <w:rPr>
          <w:rFonts w:ascii="宋体" w:hAnsi="宋体" w:eastAsia="宋体" w:cs="宋体"/>
          <w:color w:val="auto"/>
          <w:spacing w:val="0"/>
          <w:position w:val="0"/>
          <w:sz w:val="24"/>
          <w:shd w:val="clear" w:fill="auto"/>
        </w:rPr>
      </w:pPr>
    </w:p>
    <w:p w14:paraId="523BAE1D">
      <w:pPr>
        <w:spacing w:before="0" w:after="0" w:line="240" w:lineRule="auto"/>
        <w:ind w:left="0" w:right="0" w:firstLine="240"/>
        <w:jc w:val="left"/>
        <w:rPr>
          <w:rFonts w:ascii="宋体" w:hAnsi="宋体" w:eastAsia="宋体" w:cs="宋体"/>
          <w:color w:val="auto"/>
          <w:spacing w:val="0"/>
          <w:position w:val="0"/>
          <w:sz w:val="24"/>
          <w:shd w:val="clear" w:fill="auto"/>
        </w:rPr>
      </w:pPr>
    </w:p>
    <w:p w14:paraId="471CF2C3">
      <w:pPr>
        <w:spacing w:before="0" w:after="0" w:line="240" w:lineRule="auto"/>
        <w:ind w:left="0" w:right="0" w:firstLine="240"/>
        <w:jc w:val="left"/>
        <w:rPr>
          <w:rFonts w:ascii="宋体" w:hAnsi="宋体" w:eastAsia="宋体" w:cs="宋体"/>
          <w:color w:val="auto"/>
          <w:spacing w:val="0"/>
          <w:position w:val="0"/>
          <w:sz w:val="24"/>
          <w:shd w:val="clear" w:fill="auto"/>
        </w:rPr>
      </w:pPr>
    </w:p>
    <w:p w14:paraId="61D91189">
      <w:pPr>
        <w:spacing w:before="0" w:after="0" w:line="240" w:lineRule="auto"/>
        <w:ind w:left="0" w:right="0" w:firstLine="240"/>
        <w:jc w:val="left"/>
        <w:rPr>
          <w:rFonts w:ascii="宋体" w:hAnsi="宋体" w:eastAsia="宋体" w:cs="宋体"/>
          <w:color w:val="auto"/>
          <w:spacing w:val="0"/>
          <w:position w:val="0"/>
          <w:sz w:val="24"/>
          <w:shd w:val="clear" w:fill="auto"/>
        </w:rPr>
      </w:pPr>
    </w:p>
    <w:p w14:paraId="6EF49891">
      <w:pPr>
        <w:spacing w:before="0" w:after="0" w:line="240" w:lineRule="auto"/>
        <w:ind w:left="0" w:right="0" w:firstLine="240"/>
        <w:jc w:val="left"/>
        <w:rPr>
          <w:rFonts w:ascii="宋体" w:hAnsi="宋体" w:eastAsia="宋体" w:cs="宋体"/>
          <w:color w:val="auto"/>
          <w:spacing w:val="0"/>
          <w:position w:val="0"/>
          <w:sz w:val="24"/>
          <w:shd w:val="clear" w:fill="auto"/>
        </w:rPr>
      </w:pPr>
    </w:p>
    <w:p w14:paraId="2E0B3689">
      <w:pPr>
        <w:spacing w:before="0" w:after="0" w:line="240" w:lineRule="auto"/>
        <w:ind w:left="0" w:right="0" w:firstLine="240"/>
        <w:jc w:val="left"/>
        <w:rPr>
          <w:rFonts w:ascii="宋体" w:hAnsi="宋体" w:eastAsia="宋体" w:cs="宋体"/>
          <w:color w:val="auto"/>
          <w:spacing w:val="0"/>
          <w:position w:val="0"/>
          <w:sz w:val="24"/>
          <w:shd w:val="clear" w:fill="auto"/>
        </w:rPr>
      </w:pPr>
    </w:p>
    <w:p w14:paraId="75352E81">
      <w:pPr>
        <w:spacing w:before="0" w:after="0" w:line="240" w:lineRule="auto"/>
        <w:ind w:left="0" w:right="0" w:firstLine="240"/>
        <w:jc w:val="left"/>
        <w:rPr>
          <w:rFonts w:ascii="宋体" w:hAnsi="宋体" w:eastAsia="宋体" w:cs="宋体"/>
          <w:color w:val="auto"/>
          <w:spacing w:val="0"/>
          <w:position w:val="0"/>
          <w:sz w:val="24"/>
          <w:shd w:val="clear" w:fill="auto"/>
        </w:rPr>
      </w:pPr>
    </w:p>
    <w:p w14:paraId="79059A97">
      <w:pPr>
        <w:spacing w:before="0" w:after="0" w:line="240" w:lineRule="auto"/>
        <w:ind w:left="0" w:right="0" w:firstLine="240"/>
        <w:jc w:val="left"/>
        <w:rPr>
          <w:rFonts w:ascii="宋体" w:hAnsi="宋体" w:eastAsia="宋体" w:cs="宋体"/>
          <w:color w:val="auto"/>
          <w:spacing w:val="0"/>
          <w:position w:val="0"/>
          <w:sz w:val="24"/>
          <w:shd w:val="clear" w:fill="auto"/>
        </w:rPr>
      </w:pPr>
    </w:p>
    <w:p w14:paraId="259E7D12">
      <w:pPr>
        <w:spacing w:before="0" w:after="0" w:line="240" w:lineRule="auto"/>
        <w:ind w:left="0" w:right="0" w:firstLine="240"/>
        <w:jc w:val="left"/>
        <w:rPr>
          <w:rFonts w:ascii="宋体" w:hAnsi="宋体" w:eastAsia="宋体" w:cs="宋体"/>
          <w:color w:val="auto"/>
          <w:spacing w:val="0"/>
          <w:position w:val="0"/>
          <w:sz w:val="24"/>
          <w:shd w:val="clear" w:fill="auto"/>
        </w:rPr>
      </w:pPr>
    </w:p>
    <w:p w14:paraId="08167997">
      <w:pPr>
        <w:spacing w:before="0" w:after="0" w:line="240" w:lineRule="auto"/>
        <w:ind w:left="0" w:right="0" w:firstLine="240"/>
        <w:jc w:val="left"/>
        <w:rPr>
          <w:rFonts w:ascii="宋体" w:hAnsi="宋体" w:eastAsia="宋体" w:cs="宋体"/>
          <w:color w:val="auto"/>
          <w:spacing w:val="0"/>
          <w:position w:val="0"/>
          <w:sz w:val="24"/>
          <w:shd w:val="clear" w:fill="auto"/>
        </w:rPr>
      </w:pPr>
    </w:p>
    <w:p w14:paraId="7FF3E6FD">
      <w:pPr>
        <w:spacing w:before="0" w:after="0" w:line="240" w:lineRule="auto"/>
        <w:ind w:left="0" w:right="0" w:firstLine="240"/>
        <w:jc w:val="left"/>
        <w:rPr>
          <w:rFonts w:ascii="宋体" w:hAnsi="宋体" w:eastAsia="宋体" w:cs="宋体"/>
          <w:color w:val="auto"/>
          <w:spacing w:val="0"/>
          <w:position w:val="0"/>
          <w:sz w:val="24"/>
          <w:shd w:val="clear" w:fill="auto"/>
        </w:rPr>
      </w:pPr>
    </w:p>
    <w:p w14:paraId="31465001">
      <w:pPr>
        <w:spacing w:before="0" w:after="0" w:line="240" w:lineRule="auto"/>
        <w:ind w:left="0" w:right="0" w:firstLine="240"/>
        <w:jc w:val="left"/>
        <w:rPr>
          <w:rFonts w:ascii="宋体" w:hAnsi="宋体" w:eastAsia="宋体" w:cs="宋体"/>
          <w:color w:val="auto"/>
          <w:spacing w:val="0"/>
          <w:position w:val="0"/>
          <w:sz w:val="24"/>
          <w:shd w:val="clear" w:fill="auto"/>
        </w:rPr>
      </w:pPr>
    </w:p>
    <w:p w14:paraId="7C496173">
      <w:pPr>
        <w:spacing w:before="0" w:after="0" w:line="240" w:lineRule="auto"/>
        <w:ind w:left="0" w:right="0" w:firstLine="240"/>
        <w:jc w:val="left"/>
        <w:rPr>
          <w:rFonts w:ascii="宋体" w:hAnsi="宋体" w:eastAsia="宋体" w:cs="宋体"/>
          <w:color w:val="auto"/>
          <w:spacing w:val="0"/>
          <w:position w:val="0"/>
          <w:sz w:val="24"/>
          <w:shd w:val="clear" w:fill="auto"/>
        </w:rPr>
      </w:pPr>
    </w:p>
    <w:p w14:paraId="42D0007E">
      <w:pPr>
        <w:spacing w:before="0" w:after="0" w:line="240" w:lineRule="auto"/>
        <w:ind w:left="0" w:right="0" w:firstLine="240"/>
        <w:jc w:val="left"/>
        <w:rPr>
          <w:rFonts w:ascii="宋体" w:hAnsi="宋体" w:eastAsia="宋体" w:cs="宋体"/>
          <w:color w:val="auto"/>
          <w:spacing w:val="0"/>
          <w:position w:val="0"/>
          <w:sz w:val="24"/>
          <w:shd w:val="clear" w:fill="auto"/>
        </w:rPr>
      </w:pPr>
    </w:p>
    <w:p w14:paraId="4E82DCE9">
      <w:pPr>
        <w:spacing w:before="0" w:after="0" w:line="240" w:lineRule="auto"/>
        <w:ind w:left="0" w:right="0" w:firstLine="240"/>
        <w:jc w:val="left"/>
        <w:rPr>
          <w:rFonts w:ascii="宋体" w:hAnsi="宋体" w:eastAsia="宋体" w:cs="宋体"/>
          <w:color w:val="auto"/>
          <w:spacing w:val="0"/>
          <w:position w:val="0"/>
          <w:sz w:val="24"/>
          <w:shd w:val="clear" w:fill="auto"/>
        </w:rPr>
      </w:pPr>
    </w:p>
    <w:p w14:paraId="2B87C7A0">
      <w:pPr>
        <w:spacing w:before="0" w:after="0" w:line="240" w:lineRule="auto"/>
        <w:ind w:left="0" w:right="0" w:firstLine="240"/>
        <w:jc w:val="left"/>
        <w:rPr>
          <w:rFonts w:ascii="宋体" w:hAnsi="宋体" w:eastAsia="宋体" w:cs="宋体"/>
          <w:color w:val="auto"/>
          <w:spacing w:val="0"/>
          <w:position w:val="0"/>
          <w:sz w:val="24"/>
          <w:shd w:val="clear" w:fill="auto"/>
        </w:rPr>
      </w:pPr>
    </w:p>
    <w:p w14:paraId="2492A416">
      <w:pPr>
        <w:spacing w:before="0" w:after="0" w:line="360" w:lineRule="auto"/>
        <w:ind w:left="0" w:right="0" w:firstLine="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4</w:t>
      </w:r>
    </w:p>
    <w:p w14:paraId="44141485">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346EB257">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3A2000C8">
      <w:pPr>
        <w:spacing w:before="0" w:after="0" w:line="240" w:lineRule="auto"/>
        <w:ind w:left="0" w:right="0" w:firstLine="0"/>
        <w:jc w:val="both"/>
        <w:rPr>
          <w:rFonts w:ascii="宋体" w:hAnsi="宋体" w:eastAsia="宋体" w:cs="宋体"/>
          <w:color w:val="auto"/>
          <w:spacing w:val="0"/>
          <w:position w:val="0"/>
          <w:sz w:val="24"/>
          <w:shd w:val="clear" w:fill="auto"/>
        </w:rPr>
      </w:pPr>
    </w:p>
    <w:p w14:paraId="008A6ECE">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258F3164">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18644AE5">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3C6D8C6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76F7F7A9">
      <w:pPr>
        <w:numPr>
          <w:ilvl w:val="0"/>
          <w:numId w:val="27"/>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47E99408">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603A606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6E76111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326EAFD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0430AF1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57C83002">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103549A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086363BD">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3D5F90E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2374C71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4597FCE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66925CC0">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50538298">
      <w:pPr>
        <w:spacing w:before="0" w:after="0" w:line="360" w:lineRule="auto"/>
        <w:ind w:left="0" w:right="0" w:firstLine="0"/>
        <w:jc w:val="left"/>
        <w:rPr>
          <w:rFonts w:ascii="宋体" w:hAnsi="宋体" w:eastAsia="宋体" w:cs="宋体"/>
          <w:color w:val="auto"/>
          <w:spacing w:val="0"/>
          <w:position w:val="0"/>
          <w:sz w:val="24"/>
          <w:shd w:val="clear" w:fill="auto"/>
        </w:rPr>
      </w:pPr>
    </w:p>
    <w:p w14:paraId="54BC6086">
      <w:pPr>
        <w:spacing w:before="0" w:after="0" w:line="360" w:lineRule="auto"/>
        <w:ind w:left="0" w:right="0" w:firstLine="0"/>
        <w:jc w:val="left"/>
        <w:rPr>
          <w:rFonts w:ascii="宋体" w:hAnsi="宋体" w:eastAsia="宋体" w:cs="宋体"/>
          <w:color w:val="auto"/>
          <w:spacing w:val="0"/>
          <w:position w:val="0"/>
          <w:sz w:val="24"/>
          <w:shd w:val="clear" w:fill="auto"/>
        </w:rPr>
      </w:pPr>
    </w:p>
    <w:p w14:paraId="78E595F9">
      <w:pPr>
        <w:spacing w:before="0" w:after="0" w:line="360" w:lineRule="auto"/>
        <w:ind w:left="0" w:right="0" w:firstLine="0"/>
        <w:jc w:val="left"/>
        <w:rPr>
          <w:rFonts w:ascii="宋体" w:hAnsi="宋体" w:eastAsia="宋体" w:cs="宋体"/>
          <w:color w:val="auto"/>
          <w:spacing w:val="0"/>
          <w:position w:val="0"/>
          <w:sz w:val="24"/>
          <w:shd w:val="clear" w:fill="auto"/>
        </w:rPr>
      </w:pPr>
    </w:p>
    <w:p w14:paraId="78A4724F">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9F8EBE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1E40E1A">
      <w:pPr>
        <w:spacing w:before="0" w:after="0" w:line="360" w:lineRule="auto"/>
        <w:ind w:left="0" w:right="0" w:firstLine="0"/>
        <w:jc w:val="center"/>
        <w:rPr>
          <w:rFonts w:ascii="宋体" w:hAnsi="宋体" w:eastAsia="宋体" w:cs="宋体"/>
          <w:color w:val="auto"/>
          <w:spacing w:val="0"/>
          <w:position w:val="0"/>
          <w:sz w:val="24"/>
          <w:shd w:val="clear" w:fill="auto"/>
        </w:rPr>
      </w:pPr>
    </w:p>
    <w:p w14:paraId="5DC9FF23">
      <w:pPr>
        <w:spacing w:before="0" w:after="0" w:line="360" w:lineRule="auto"/>
        <w:ind w:left="0" w:right="0" w:firstLine="0"/>
        <w:jc w:val="center"/>
        <w:rPr>
          <w:rFonts w:ascii="宋体" w:hAnsi="宋体" w:eastAsia="宋体" w:cs="宋体"/>
          <w:color w:val="auto"/>
          <w:spacing w:val="0"/>
          <w:position w:val="0"/>
          <w:sz w:val="24"/>
          <w:shd w:val="clear" w:fill="auto"/>
        </w:rPr>
      </w:pPr>
    </w:p>
    <w:p w14:paraId="5946C8BE">
      <w:pPr>
        <w:spacing w:before="0" w:after="0" w:line="360" w:lineRule="auto"/>
        <w:ind w:left="0" w:right="0" w:firstLine="0"/>
        <w:jc w:val="center"/>
        <w:rPr>
          <w:rFonts w:ascii="宋体" w:hAnsi="宋体" w:eastAsia="宋体" w:cs="宋体"/>
          <w:color w:val="auto"/>
          <w:spacing w:val="0"/>
          <w:position w:val="0"/>
          <w:sz w:val="24"/>
          <w:shd w:val="clear" w:fill="auto"/>
        </w:rPr>
      </w:pPr>
    </w:p>
    <w:p w14:paraId="13C966DB">
      <w:pPr>
        <w:spacing w:before="0" w:after="0" w:line="360" w:lineRule="auto"/>
        <w:ind w:left="0" w:right="0" w:firstLine="0"/>
        <w:jc w:val="center"/>
        <w:rPr>
          <w:rFonts w:ascii="宋体" w:hAnsi="宋体" w:eastAsia="宋体" w:cs="宋体"/>
          <w:color w:val="auto"/>
          <w:spacing w:val="0"/>
          <w:position w:val="0"/>
          <w:sz w:val="24"/>
          <w:shd w:val="clear" w:fill="auto"/>
        </w:rPr>
      </w:pPr>
    </w:p>
    <w:p w14:paraId="5C30875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01A87A76">
      <w:pPr>
        <w:spacing w:before="0" w:after="0" w:line="360" w:lineRule="auto"/>
        <w:ind w:left="0" w:right="0" w:firstLine="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5</w:t>
      </w:r>
    </w:p>
    <w:p w14:paraId="5143D0F8">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6"/>
        <w:tblW w:w="8522" w:type="dxa"/>
        <w:jc w:val="center"/>
        <w:tblLayout w:type="fixed"/>
        <w:tblCellMar>
          <w:top w:w="0" w:type="dxa"/>
          <w:left w:w="10" w:type="dxa"/>
          <w:bottom w:w="0" w:type="dxa"/>
          <w:right w:w="10" w:type="dxa"/>
        </w:tblCellMar>
      </w:tblPr>
      <w:tblGrid>
        <w:gridCol w:w="2368"/>
        <w:gridCol w:w="6154"/>
      </w:tblGrid>
      <w:tr w14:paraId="04C58831">
        <w:tblPrEx>
          <w:tblCellMar>
            <w:top w:w="0" w:type="dxa"/>
            <w:left w:w="10" w:type="dxa"/>
            <w:bottom w:w="0" w:type="dxa"/>
            <w:right w:w="10" w:type="dxa"/>
          </w:tblCellMar>
        </w:tblPrEx>
        <w:trPr>
          <w:cantSplit/>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72D9F">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EF3D1">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56437F35">
        <w:tblPrEx>
          <w:tblCellMar>
            <w:top w:w="0" w:type="dxa"/>
            <w:left w:w="10" w:type="dxa"/>
            <w:bottom w:w="0" w:type="dxa"/>
            <w:right w:w="10" w:type="dxa"/>
          </w:tblCellMar>
        </w:tblPrEx>
        <w:trPr>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1771C">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2DBA2">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3E6C282E">
        <w:tblPrEx>
          <w:tblCellMar>
            <w:top w:w="0" w:type="dxa"/>
            <w:left w:w="10" w:type="dxa"/>
            <w:bottom w:w="0" w:type="dxa"/>
            <w:right w:w="10" w:type="dxa"/>
          </w:tblCellMar>
        </w:tblPrEx>
        <w:trPr>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621D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5CA9C69D">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A5A9FD">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21EB5120">
        <w:tblPrEx>
          <w:tblCellMar>
            <w:top w:w="0" w:type="dxa"/>
            <w:left w:w="10" w:type="dxa"/>
            <w:bottom w:w="0" w:type="dxa"/>
            <w:right w:w="10" w:type="dxa"/>
          </w:tblCellMar>
        </w:tblPrEx>
        <w:trPr>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B548A">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C1F5EE">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537D3C90">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1C75528">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4C1CE5EB">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3FC2CF8B">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2D5F6CFB">
      <w:pPr>
        <w:spacing w:before="0" w:after="0" w:line="360" w:lineRule="auto"/>
        <w:ind w:left="0" w:right="0" w:firstLine="0"/>
        <w:jc w:val="left"/>
        <w:rPr>
          <w:rFonts w:ascii="宋体" w:hAnsi="宋体" w:eastAsia="宋体" w:cs="宋体"/>
          <w:color w:val="auto"/>
          <w:spacing w:val="0"/>
          <w:position w:val="0"/>
          <w:sz w:val="24"/>
          <w:shd w:val="clear" w:fill="auto"/>
        </w:rPr>
      </w:pPr>
    </w:p>
    <w:p w14:paraId="4BD55AF5">
      <w:pPr>
        <w:spacing w:before="0" w:after="0" w:line="360" w:lineRule="auto"/>
        <w:ind w:left="0" w:right="0" w:firstLine="0"/>
        <w:jc w:val="left"/>
        <w:rPr>
          <w:rFonts w:ascii="宋体" w:hAnsi="宋体" w:eastAsia="宋体" w:cs="宋体"/>
          <w:color w:val="auto"/>
          <w:spacing w:val="0"/>
          <w:position w:val="0"/>
          <w:sz w:val="24"/>
          <w:shd w:val="clear" w:fill="auto"/>
        </w:rPr>
      </w:pPr>
    </w:p>
    <w:p w14:paraId="740E18FE">
      <w:pPr>
        <w:spacing w:before="0" w:after="0" w:line="360" w:lineRule="auto"/>
        <w:ind w:left="0" w:right="0" w:firstLine="0"/>
        <w:jc w:val="left"/>
        <w:rPr>
          <w:rFonts w:ascii="宋体" w:hAnsi="宋体" w:eastAsia="宋体" w:cs="宋体"/>
          <w:color w:val="auto"/>
          <w:spacing w:val="0"/>
          <w:position w:val="0"/>
          <w:sz w:val="24"/>
          <w:shd w:val="clear" w:fill="auto"/>
        </w:rPr>
      </w:pPr>
    </w:p>
    <w:p w14:paraId="482AB65B">
      <w:pPr>
        <w:spacing w:before="0" w:after="0" w:line="360" w:lineRule="auto"/>
        <w:ind w:left="0" w:right="0" w:firstLine="0"/>
        <w:jc w:val="left"/>
        <w:rPr>
          <w:rFonts w:ascii="宋体" w:hAnsi="宋体" w:eastAsia="宋体" w:cs="宋体"/>
          <w:color w:val="auto"/>
          <w:spacing w:val="0"/>
          <w:position w:val="0"/>
          <w:sz w:val="24"/>
          <w:shd w:val="clear" w:fill="auto"/>
        </w:rPr>
      </w:pPr>
    </w:p>
    <w:p w14:paraId="5E6A0497">
      <w:pPr>
        <w:spacing w:before="0" w:after="0" w:line="360" w:lineRule="auto"/>
        <w:ind w:left="0" w:right="0" w:firstLine="0"/>
        <w:jc w:val="left"/>
        <w:rPr>
          <w:rFonts w:ascii="宋体" w:hAnsi="宋体" w:eastAsia="宋体" w:cs="宋体"/>
          <w:color w:val="auto"/>
          <w:spacing w:val="0"/>
          <w:position w:val="0"/>
          <w:sz w:val="24"/>
          <w:shd w:val="clear" w:fill="auto"/>
        </w:rPr>
      </w:pPr>
    </w:p>
    <w:p w14:paraId="162C6C3D">
      <w:pPr>
        <w:spacing w:before="0" w:after="0" w:line="360" w:lineRule="auto"/>
        <w:ind w:left="0" w:right="0" w:firstLine="0"/>
        <w:jc w:val="left"/>
        <w:rPr>
          <w:rFonts w:ascii="宋体" w:hAnsi="宋体" w:eastAsia="宋体" w:cs="宋体"/>
          <w:color w:val="auto"/>
          <w:spacing w:val="0"/>
          <w:position w:val="0"/>
          <w:sz w:val="24"/>
          <w:shd w:val="clear" w:fill="auto"/>
        </w:rPr>
      </w:pPr>
    </w:p>
    <w:p w14:paraId="5FB4840A">
      <w:pPr>
        <w:spacing w:before="0" w:after="0" w:line="360" w:lineRule="auto"/>
        <w:ind w:left="0" w:right="0" w:firstLine="0"/>
        <w:jc w:val="left"/>
        <w:rPr>
          <w:rFonts w:ascii="宋体" w:hAnsi="宋体" w:eastAsia="宋体" w:cs="宋体"/>
          <w:color w:val="auto"/>
          <w:spacing w:val="0"/>
          <w:position w:val="0"/>
          <w:sz w:val="24"/>
          <w:shd w:val="clear" w:fill="auto"/>
        </w:rPr>
      </w:pPr>
    </w:p>
    <w:p w14:paraId="0D549CA8">
      <w:pPr>
        <w:spacing w:before="0" w:after="0" w:line="360" w:lineRule="auto"/>
        <w:ind w:left="0" w:right="0" w:firstLine="0"/>
        <w:jc w:val="left"/>
        <w:rPr>
          <w:rFonts w:ascii="宋体" w:hAnsi="宋体" w:eastAsia="宋体" w:cs="宋体"/>
          <w:color w:val="auto"/>
          <w:spacing w:val="0"/>
          <w:position w:val="0"/>
          <w:sz w:val="24"/>
          <w:shd w:val="clear" w:fill="auto"/>
        </w:rPr>
      </w:pPr>
    </w:p>
    <w:p w14:paraId="12050ACB">
      <w:pPr>
        <w:spacing w:before="0" w:after="0" w:line="360" w:lineRule="auto"/>
        <w:ind w:left="0" w:right="0" w:firstLine="0"/>
        <w:jc w:val="left"/>
        <w:rPr>
          <w:rFonts w:ascii="宋体" w:hAnsi="宋体" w:eastAsia="宋体" w:cs="宋体"/>
          <w:color w:val="auto"/>
          <w:spacing w:val="0"/>
          <w:position w:val="0"/>
          <w:sz w:val="24"/>
          <w:shd w:val="clear" w:fill="auto"/>
        </w:rPr>
      </w:pPr>
    </w:p>
    <w:p w14:paraId="39774368">
      <w:pPr>
        <w:spacing w:before="0" w:after="0" w:line="360" w:lineRule="auto"/>
        <w:ind w:left="0" w:right="0" w:firstLine="0"/>
        <w:jc w:val="left"/>
        <w:rPr>
          <w:rFonts w:ascii="宋体" w:hAnsi="宋体" w:eastAsia="宋体" w:cs="宋体"/>
          <w:color w:val="auto"/>
          <w:spacing w:val="0"/>
          <w:position w:val="0"/>
          <w:sz w:val="24"/>
          <w:shd w:val="clear" w:fill="auto"/>
        </w:rPr>
      </w:pPr>
    </w:p>
    <w:p w14:paraId="36731B7E">
      <w:pPr>
        <w:spacing w:before="0" w:after="0" w:line="360" w:lineRule="auto"/>
        <w:ind w:left="0" w:right="0" w:firstLine="0"/>
        <w:jc w:val="left"/>
        <w:rPr>
          <w:rFonts w:ascii="宋体" w:hAnsi="宋体" w:eastAsia="宋体" w:cs="宋体"/>
          <w:color w:val="auto"/>
          <w:spacing w:val="0"/>
          <w:position w:val="0"/>
          <w:sz w:val="24"/>
          <w:shd w:val="clear" w:fill="auto"/>
        </w:rPr>
      </w:pPr>
    </w:p>
    <w:p w14:paraId="73BCDB63">
      <w:pPr>
        <w:spacing w:before="0" w:after="0" w:line="360" w:lineRule="auto"/>
        <w:ind w:left="0" w:right="0" w:firstLine="0"/>
        <w:jc w:val="left"/>
        <w:rPr>
          <w:rFonts w:ascii="宋体" w:hAnsi="宋体" w:eastAsia="宋体" w:cs="宋体"/>
          <w:color w:val="auto"/>
          <w:spacing w:val="0"/>
          <w:position w:val="0"/>
          <w:sz w:val="24"/>
          <w:shd w:val="clear" w:fill="auto"/>
        </w:rPr>
      </w:pPr>
    </w:p>
    <w:p w14:paraId="5E7D0B7F">
      <w:pPr>
        <w:spacing w:before="0" w:after="0" w:line="360" w:lineRule="auto"/>
        <w:ind w:left="0" w:right="0" w:firstLine="0"/>
        <w:jc w:val="left"/>
        <w:rPr>
          <w:rFonts w:ascii="宋体" w:hAnsi="宋体" w:eastAsia="宋体" w:cs="宋体"/>
          <w:color w:val="auto"/>
          <w:spacing w:val="0"/>
          <w:position w:val="0"/>
          <w:sz w:val="24"/>
          <w:shd w:val="clear" w:fill="auto"/>
        </w:rPr>
      </w:pPr>
    </w:p>
    <w:p w14:paraId="6DA00569">
      <w:pPr>
        <w:spacing w:before="0" w:after="0" w:line="360" w:lineRule="auto"/>
        <w:ind w:left="0" w:right="0" w:firstLine="0"/>
        <w:jc w:val="left"/>
        <w:rPr>
          <w:rFonts w:ascii="宋体" w:hAnsi="宋体" w:eastAsia="宋体" w:cs="宋体"/>
          <w:color w:val="auto"/>
          <w:spacing w:val="0"/>
          <w:position w:val="0"/>
          <w:sz w:val="24"/>
          <w:shd w:val="clear" w:fill="auto"/>
        </w:rPr>
      </w:pPr>
    </w:p>
    <w:p w14:paraId="4DB61095">
      <w:pPr>
        <w:spacing w:before="0" w:after="0" w:line="360" w:lineRule="auto"/>
        <w:ind w:left="0" w:right="0" w:firstLine="0"/>
        <w:jc w:val="left"/>
        <w:rPr>
          <w:rFonts w:ascii="宋体" w:hAnsi="宋体" w:eastAsia="宋体" w:cs="宋体"/>
          <w:color w:val="auto"/>
          <w:spacing w:val="0"/>
          <w:position w:val="0"/>
          <w:sz w:val="24"/>
          <w:shd w:val="clear" w:fill="auto"/>
        </w:rPr>
      </w:pPr>
    </w:p>
    <w:p w14:paraId="075AB227">
      <w:pPr>
        <w:spacing w:before="0" w:after="0" w:line="360" w:lineRule="auto"/>
        <w:ind w:left="0" w:right="0" w:firstLine="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6</w:t>
      </w:r>
    </w:p>
    <w:p w14:paraId="00F5A493">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7F9BEBA8">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19DF7375">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105E0413">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6"/>
        <w:tblW w:w="8522" w:type="dxa"/>
        <w:tblInd w:w="0" w:type="dxa"/>
        <w:tblLayout w:type="fixed"/>
        <w:tblCellMar>
          <w:top w:w="0" w:type="dxa"/>
          <w:left w:w="10" w:type="dxa"/>
          <w:bottom w:w="0" w:type="dxa"/>
          <w:right w:w="10" w:type="dxa"/>
        </w:tblCellMar>
      </w:tblPr>
      <w:tblGrid>
        <w:gridCol w:w="806"/>
        <w:gridCol w:w="4612"/>
        <w:gridCol w:w="1034"/>
        <w:gridCol w:w="1034"/>
        <w:gridCol w:w="1036"/>
      </w:tblGrid>
      <w:tr w14:paraId="7FBFF699">
        <w:tblPrEx>
          <w:tblCellMar>
            <w:top w:w="0" w:type="dxa"/>
            <w:left w:w="10" w:type="dxa"/>
            <w:bottom w:w="0" w:type="dxa"/>
            <w:right w:w="10" w:type="dxa"/>
          </w:tblCellMar>
        </w:tblPrEx>
        <w:trPr>
          <w:trHeight w:val="0" w:hRule="atLeast"/>
        </w:trPr>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A4CAF3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89013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A32295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9E0F8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CA150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1D126775">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B8E1E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7A6267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D5E262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1E0C86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F2C9F0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383FE88">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0DFB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76C68B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C2DC7E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3E211D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CD3EC7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BB6C9F3">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64FD1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CA1AA3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92C81C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4CBE58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7D603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A430344">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943F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944A20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99BF6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9978A4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1241D1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3F078FB">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B6B8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F66BA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F02E0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5C98C4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D92738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83DE1F6">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33485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148D44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20357F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C91721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EDFB78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DFD4A89">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0202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C496C5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C496A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A972F2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0F70C3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6680D0F">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FF797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9FD9CC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468F09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F0232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F82393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DA605D9">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F4FA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9390EA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179486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C45F85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08FA0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EAE4D38">
        <w:tblPrEx>
          <w:tblCellMar>
            <w:top w:w="0" w:type="dxa"/>
            <w:left w:w="10" w:type="dxa"/>
            <w:bottom w:w="0" w:type="dxa"/>
            <w:right w:w="10" w:type="dxa"/>
          </w:tblCellMar>
        </w:tblPrEx>
        <w:trPr>
          <w:trHeight w:val="0" w:hRule="atLeast"/>
        </w:trPr>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8BF05D5">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582FD743">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2B65A401">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3C4CE9C">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44AFD710">
      <w:pPr>
        <w:spacing w:before="0" w:after="0" w:line="360" w:lineRule="auto"/>
        <w:ind w:left="0" w:right="0" w:firstLine="0"/>
        <w:jc w:val="center"/>
        <w:rPr>
          <w:rFonts w:ascii="宋体" w:hAnsi="宋体" w:eastAsia="宋体" w:cs="宋体"/>
          <w:b/>
          <w:color w:val="auto"/>
          <w:spacing w:val="0"/>
          <w:position w:val="0"/>
          <w:sz w:val="24"/>
          <w:shd w:val="clear" w:fill="auto"/>
        </w:rPr>
      </w:pPr>
    </w:p>
    <w:p w14:paraId="697950C8">
      <w:pPr>
        <w:spacing w:before="0" w:after="0" w:line="360" w:lineRule="auto"/>
        <w:ind w:left="0" w:right="0" w:firstLine="0"/>
        <w:jc w:val="center"/>
        <w:rPr>
          <w:rFonts w:ascii="宋体" w:hAnsi="宋体" w:eastAsia="宋体" w:cs="宋体"/>
          <w:b/>
          <w:color w:val="auto"/>
          <w:spacing w:val="0"/>
          <w:position w:val="0"/>
          <w:sz w:val="24"/>
          <w:shd w:val="clear" w:fill="auto"/>
        </w:rPr>
      </w:pPr>
    </w:p>
    <w:p w14:paraId="370FFE7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93C55D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CEEF9C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BB8027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FDD537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E2697E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6E6CF8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F4776D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0D0D9A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49351B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BDFF73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2F167B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4C017E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5D8943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6F344E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7966A0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CA7D06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F50193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5A0789F">
      <w:pPr>
        <w:spacing w:before="0" w:after="0" w:line="360" w:lineRule="auto"/>
        <w:ind w:left="0" w:right="0" w:firstLine="0"/>
        <w:jc w:val="left"/>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7</w:t>
      </w:r>
    </w:p>
    <w:p w14:paraId="40AEA2E4">
      <w:pPr>
        <w:spacing w:before="0" w:after="0" w:line="360" w:lineRule="auto"/>
        <w:ind w:left="0" w:right="0" w:firstLine="960" w:firstLineChars="40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r>
        <w:rPr>
          <w:rFonts w:ascii="宋体" w:hAnsi="宋体" w:eastAsia="宋体" w:cs="宋体"/>
          <w:b/>
          <w:color w:val="auto"/>
          <w:spacing w:val="0"/>
          <w:position w:val="0"/>
          <w:sz w:val="24"/>
          <w:shd w:val="clear" w:fill="auto"/>
        </w:rPr>
        <w:t>技术参数响应表</w:t>
      </w:r>
    </w:p>
    <w:p w14:paraId="49CB1102">
      <w:pPr>
        <w:spacing w:before="0" w:after="0" w:line="240" w:lineRule="auto"/>
        <w:ind w:left="0" w:right="0" w:firstLine="0"/>
        <w:jc w:val="both"/>
        <w:rPr>
          <w:rFonts w:ascii="宋体" w:hAnsi="宋体" w:eastAsia="宋体" w:cs="宋体"/>
          <w:color w:val="auto"/>
          <w:spacing w:val="0"/>
          <w:position w:val="0"/>
          <w:sz w:val="24"/>
          <w:shd w:val="clear" w:fill="auto"/>
        </w:rPr>
      </w:pPr>
    </w:p>
    <w:p w14:paraId="6363F2A2">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6"/>
        <w:tblW w:w="8522" w:type="dxa"/>
        <w:tblInd w:w="0" w:type="dxa"/>
        <w:tblLayout w:type="fixed"/>
        <w:tblCellMar>
          <w:top w:w="0" w:type="dxa"/>
          <w:left w:w="10" w:type="dxa"/>
          <w:bottom w:w="0" w:type="dxa"/>
          <w:right w:w="10" w:type="dxa"/>
        </w:tblCellMar>
      </w:tblPr>
      <w:tblGrid>
        <w:gridCol w:w="702"/>
        <w:gridCol w:w="701"/>
        <w:gridCol w:w="3240"/>
        <w:gridCol w:w="2616"/>
        <w:gridCol w:w="1263"/>
      </w:tblGrid>
      <w:tr w14:paraId="32E3B8EF">
        <w:tblPrEx>
          <w:tblCellMar>
            <w:top w:w="0" w:type="dxa"/>
            <w:left w:w="10" w:type="dxa"/>
            <w:bottom w:w="0" w:type="dxa"/>
            <w:right w:w="10" w:type="dxa"/>
          </w:tblCellMar>
        </w:tblPrEx>
        <w:trPr>
          <w:trHeight w:val="0" w:hRule="atLeast"/>
        </w:trPr>
        <w:tc>
          <w:tcPr>
            <w:tcW w:w="464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3AE27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387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7B0AB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576696C2">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C3F5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8194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4F7C1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54875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4C5DA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102089CC">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D07C8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B79C3D">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2C67F9">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1F822F">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8B9D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405796C">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E8994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16754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9499D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69E6A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5820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CB784D0">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BEAFE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6A8E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485B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6E44B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5C7D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0D87A24">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E253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79C6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E523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2686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B0141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220CAAB">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98E1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A9C5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7111D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9FFD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CE5DD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EF6D254">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A9A5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CE6AD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393C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81DDE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0EA7FD">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7F4A4094">
      <w:pPr>
        <w:spacing w:before="0" w:after="0" w:line="240" w:lineRule="auto"/>
        <w:ind w:left="0" w:right="0" w:firstLine="0"/>
        <w:jc w:val="both"/>
        <w:rPr>
          <w:rFonts w:ascii="宋体" w:hAnsi="宋体" w:eastAsia="宋体" w:cs="宋体"/>
          <w:color w:val="auto"/>
          <w:spacing w:val="0"/>
          <w:position w:val="0"/>
          <w:sz w:val="24"/>
          <w:shd w:val="clear" w:fill="auto"/>
        </w:rPr>
      </w:pPr>
    </w:p>
    <w:p w14:paraId="3549BB7D">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51703065">
      <w:pPr>
        <w:spacing w:before="0" w:after="0" w:line="240" w:lineRule="auto"/>
        <w:ind w:left="0" w:right="0" w:firstLine="0"/>
        <w:jc w:val="both"/>
        <w:rPr>
          <w:rFonts w:ascii="宋体" w:hAnsi="宋体" w:eastAsia="宋体" w:cs="宋体"/>
          <w:color w:val="auto"/>
          <w:spacing w:val="0"/>
          <w:position w:val="0"/>
          <w:sz w:val="24"/>
          <w:shd w:val="clear" w:fill="auto"/>
        </w:rPr>
      </w:pPr>
    </w:p>
    <w:p w14:paraId="67239714">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4A181C1">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90B1DA2">
      <w:pPr>
        <w:spacing w:before="0" w:after="0" w:line="360" w:lineRule="auto"/>
        <w:ind w:left="0" w:right="0" w:firstLine="0"/>
        <w:jc w:val="both"/>
        <w:rPr>
          <w:rFonts w:ascii="宋体" w:hAnsi="宋体" w:eastAsia="宋体" w:cs="宋体"/>
          <w:b/>
          <w:color w:val="auto"/>
          <w:spacing w:val="0"/>
          <w:position w:val="0"/>
          <w:sz w:val="24"/>
          <w:shd w:val="clear" w:fill="auto"/>
        </w:rPr>
      </w:pPr>
    </w:p>
    <w:p w14:paraId="3A8A4EA9">
      <w:pPr>
        <w:spacing w:before="0" w:after="0" w:line="360" w:lineRule="auto"/>
        <w:ind w:left="0" w:right="0" w:firstLine="0"/>
        <w:jc w:val="both"/>
        <w:rPr>
          <w:rFonts w:ascii="宋体" w:hAnsi="宋体" w:eastAsia="宋体" w:cs="宋体"/>
          <w:b/>
          <w:color w:val="auto"/>
          <w:spacing w:val="0"/>
          <w:position w:val="0"/>
          <w:sz w:val="24"/>
          <w:shd w:val="clear" w:fill="auto"/>
        </w:rPr>
      </w:pPr>
    </w:p>
    <w:p w14:paraId="26F62812">
      <w:pPr>
        <w:spacing w:before="0" w:after="0" w:line="360" w:lineRule="auto"/>
        <w:ind w:left="0" w:right="0" w:firstLine="0"/>
        <w:jc w:val="both"/>
        <w:rPr>
          <w:rFonts w:ascii="宋体" w:hAnsi="宋体" w:eastAsia="宋体" w:cs="宋体"/>
          <w:b/>
          <w:color w:val="auto"/>
          <w:spacing w:val="0"/>
          <w:position w:val="0"/>
          <w:sz w:val="24"/>
          <w:shd w:val="clear" w:fill="auto"/>
        </w:rPr>
      </w:pPr>
    </w:p>
    <w:p w14:paraId="1FBC0355">
      <w:pPr>
        <w:spacing w:before="0" w:after="0" w:line="360" w:lineRule="auto"/>
        <w:ind w:left="0" w:right="0" w:firstLine="0"/>
        <w:jc w:val="both"/>
        <w:rPr>
          <w:rFonts w:ascii="宋体" w:hAnsi="宋体" w:eastAsia="宋体" w:cs="宋体"/>
          <w:b/>
          <w:color w:val="auto"/>
          <w:spacing w:val="0"/>
          <w:position w:val="0"/>
          <w:sz w:val="24"/>
          <w:shd w:val="clear" w:fill="auto"/>
        </w:rPr>
      </w:pPr>
    </w:p>
    <w:p w14:paraId="540A8362">
      <w:pPr>
        <w:spacing w:before="0" w:after="0" w:line="360" w:lineRule="auto"/>
        <w:ind w:left="0" w:right="0" w:firstLine="0"/>
        <w:jc w:val="both"/>
        <w:rPr>
          <w:rFonts w:ascii="宋体" w:hAnsi="宋体" w:eastAsia="宋体" w:cs="宋体"/>
          <w:b/>
          <w:color w:val="auto"/>
          <w:spacing w:val="0"/>
          <w:position w:val="0"/>
          <w:sz w:val="24"/>
          <w:shd w:val="clear" w:fill="auto"/>
        </w:rPr>
      </w:pPr>
    </w:p>
    <w:p w14:paraId="423CD2D7">
      <w:pPr>
        <w:spacing w:before="0" w:after="0" w:line="360" w:lineRule="auto"/>
        <w:ind w:left="0" w:right="0" w:firstLine="0"/>
        <w:jc w:val="both"/>
        <w:rPr>
          <w:rFonts w:ascii="宋体" w:hAnsi="宋体" w:eastAsia="宋体" w:cs="宋体"/>
          <w:b/>
          <w:color w:val="auto"/>
          <w:spacing w:val="0"/>
          <w:position w:val="0"/>
          <w:sz w:val="24"/>
          <w:shd w:val="clear" w:fill="auto"/>
        </w:rPr>
      </w:pPr>
    </w:p>
    <w:p w14:paraId="1527E97B">
      <w:pPr>
        <w:spacing w:before="0" w:after="0" w:line="360" w:lineRule="auto"/>
        <w:ind w:left="0" w:right="0" w:firstLine="0"/>
        <w:jc w:val="both"/>
        <w:rPr>
          <w:rFonts w:ascii="宋体" w:hAnsi="宋体" w:eastAsia="宋体" w:cs="宋体"/>
          <w:b/>
          <w:color w:val="auto"/>
          <w:spacing w:val="0"/>
          <w:position w:val="0"/>
          <w:sz w:val="24"/>
          <w:shd w:val="clear" w:fill="auto"/>
        </w:rPr>
      </w:pPr>
    </w:p>
    <w:p w14:paraId="215D58C2">
      <w:pPr>
        <w:spacing w:before="0" w:after="0" w:line="360" w:lineRule="auto"/>
        <w:ind w:left="0" w:right="0" w:firstLine="0"/>
        <w:jc w:val="both"/>
        <w:rPr>
          <w:rFonts w:ascii="宋体" w:hAnsi="宋体" w:eastAsia="宋体" w:cs="宋体"/>
          <w:b/>
          <w:color w:val="auto"/>
          <w:spacing w:val="0"/>
          <w:position w:val="0"/>
          <w:sz w:val="24"/>
          <w:shd w:val="clear" w:fill="auto"/>
        </w:rPr>
      </w:pPr>
    </w:p>
    <w:p w14:paraId="1C934285">
      <w:pPr>
        <w:spacing w:before="0" w:after="0" w:line="360" w:lineRule="auto"/>
        <w:ind w:left="0" w:right="0" w:firstLine="0"/>
        <w:jc w:val="both"/>
        <w:rPr>
          <w:rFonts w:ascii="宋体" w:hAnsi="宋体" w:eastAsia="宋体" w:cs="宋体"/>
          <w:b/>
          <w:color w:val="auto"/>
          <w:spacing w:val="0"/>
          <w:position w:val="0"/>
          <w:sz w:val="24"/>
          <w:shd w:val="clear" w:fill="auto"/>
        </w:rPr>
      </w:pPr>
    </w:p>
    <w:p w14:paraId="12B45029">
      <w:pPr>
        <w:spacing w:before="0" w:after="0" w:line="360" w:lineRule="auto"/>
        <w:ind w:left="0" w:right="0" w:firstLine="0"/>
        <w:jc w:val="both"/>
        <w:rPr>
          <w:rFonts w:ascii="宋体" w:hAnsi="宋体" w:eastAsia="宋体" w:cs="宋体"/>
          <w:b/>
          <w:color w:val="auto"/>
          <w:spacing w:val="0"/>
          <w:position w:val="0"/>
          <w:sz w:val="24"/>
          <w:shd w:val="clear" w:fill="auto"/>
        </w:rPr>
      </w:pPr>
    </w:p>
    <w:p w14:paraId="560129E0">
      <w:pPr>
        <w:spacing w:before="0" w:after="0" w:line="360" w:lineRule="auto"/>
        <w:ind w:left="0" w:right="0" w:firstLine="0"/>
        <w:jc w:val="both"/>
        <w:rPr>
          <w:rFonts w:ascii="宋体" w:hAnsi="宋体" w:eastAsia="宋体" w:cs="宋体"/>
          <w:b/>
          <w:color w:val="auto"/>
          <w:spacing w:val="0"/>
          <w:position w:val="0"/>
          <w:sz w:val="24"/>
          <w:shd w:val="clear" w:fill="auto"/>
        </w:rPr>
      </w:pPr>
    </w:p>
    <w:p w14:paraId="425612FF">
      <w:pPr>
        <w:spacing w:before="0" w:after="0" w:line="360" w:lineRule="auto"/>
        <w:ind w:left="0" w:right="0" w:firstLine="0"/>
        <w:jc w:val="both"/>
        <w:rPr>
          <w:rFonts w:ascii="宋体" w:hAnsi="宋体" w:eastAsia="宋体" w:cs="宋体"/>
          <w:b/>
          <w:color w:val="auto"/>
          <w:spacing w:val="0"/>
          <w:position w:val="0"/>
          <w:sz w:val="24"/>
          <w:shd w:val="clear" w:fill="auto"/>
        </w:rPr>
      </w:pPr>
    </w:p>
    <w:p w14:paraId="22688CC5">
      <w:pPr>
        <w:spacing w:before="0" w:after="0" w:line="360" w:lineRule="auto"/>
        <w:ind w:left="0" w:right="0" w:firstLine="0"/>
        <w:jc w:val="both"/>
        <w:rPr>
          <w:rFonts w:ascii="宋体" w:hAnsi="宋体" w:eastAsia="宋体" w:cs="宋体"/>
          <w:b/>
          <w:color w:val="auto"/>
          <w:spacing w:val="0"/>
          <w:position w:val="0"/>
          <w:sz w:val="24"/>
          <w:shd w:val="clear" w:fill="auto"/>
        </w:rPr>
      </w:pPr>
    </w:p>
    <w:p w14:paraId="22C1B6AA">
      <w:pPr>
        <w:spacing w:before="0" w:after="0" w:line="360" w:lineRule="auto"/>
        <w:ind w:left="0" w:right="0" w:firstLine="0"/>
        <w:jc w:val="both"/>
        <w:rPr>
          <w:rFonts w:ascii="宋体" w:hAnsi="宋体" w:eastAsia="宋体" w:cs="宋体"/>
          <w:b/>
          <w:color w:val="auto"/>
          <w:spacing w:val="0"/>
          <w:position w:val="0"/>
          <w:sz w:val="24"/>
          <w:shd w:val="clear" w:fill="auto"/>
        </w:rPr>
      </w:pPr>
    </w:p>
    <w:p w14:paraId="75854E19">
      <w:pPr>
        <w:spacing w:before="0" w:after="0" w:line="360" w:lineRule="auto"/>
        <w:ind w:left="0" w:right="0" w:firstLine="0"/>
        <w:jc w:val="both"/>
        <w:rPr>
          <w:rFonts w:ascii="宋体" w:hAnsi="宋体" w:eastAsia="宋体" w:cs="宋体"/>
          <w:b/>
          <w:color w:val="auto"/>
          <w:spacing w:val="0"/>
          <w:position w:val="0"/>
          <w:sz w:val="24"/>
          <w:shd w:val="clear" w:fill="auto"/>
        </w:rPr>
      </w:pPr>
    </w:p>
    <w:p w14:paraId="6CB585AA">
      <w:pPr>
        <w:spacing w:before="0" w:after="0" w:line="360" w:lineRule="auto"/>
        <w:ind w:left="0" w:right="0" w:firstLine="0"/>
        <w:jc w:val="both"/>
        <w:rPr>
          <w:rFonts w:ascii="宋体" w:hAnsi="宋体" w:eastAsia="宋体" w:cs="宋体"/>
          <w:b/>
          <w:color w:val="auto"/>
          <w:spacing w:val="0"/>
          <w:position w:val="0"/>
          <w:sz w:val="24"/>
          <w:shd w:val="clear" w:fill="auto"/>
        </w:rPr>
      </w:pPr>
    </w:p>
    <w:p w14:paraId="64625404">
      <w:pPr>
        <w:spacing w:before="0" w:after="0" w:line="360" w:lineRule="auto"/>
        <w:ind w:left="0" w:right="0" w:firstLine="0"/>
        <w:jc w:val="both"/>
        <w:rPr>
          <w:rFonts w:ascii="宋体" w:hAnsi="宋体" w:eastAsia="宋体" w:cs="宋体"/>
          <w:b/>
          <w:color w:val="auto"/>
          <w:spacing w:val="0"/>
          <w:position w:val="0"/>
          <w:sz w:val="24"/>
          <w:shd w:val="clear" w:fill="auto"/>
        </w:rPr>
      </w:pPr>
    </w:p>
    <w:p w14:paraId="3683949B">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 xml:space="preserve"> 格式</w:t>
      </w:r>
      <w:r>
        <w:rPr>
          <w:rFonts w:hint="eastAsia" w:ascii="宋体" w:hAnsi="宋体" w:eastAsia="宋体" w:cs="宋体"/>
          <w:color w:val="auto"/>
          <w:spacing w:val="0"/>
          <w:position w:val="0"/>
          <w:sz w:val="24"/>
          <w:shd w:val="clear" w:fill="auto"/>
          <w:lang w:val="en-US" w:eastAsia="zh-CN"/>
        </w:rPr>
        <w:t>8</w:t>
      </w:r>
    </w:p>
    <w:p w14:paraId="581F3D2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6A52D99">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163A9C78">
      <w:pPr>
        <w:spacing w:before="0" w:after="0" w:line="380" w:lineRule="auto"/>
        <w:ind w:left="0" w:right="0" w:firstLine="0"/>
        <w:jc w:val="center"/>
        <w:rPr>
          <w:rFonts w:ascii="宋体" w:hAnsi="宋体" w:eastAsia="宋体" w:cs="宋体"/>
          <w:color w:val="auto"/>
          <w:spacing w:val="0"/>
          <w:position w:val="0"/>
          <w:sz w:val="24"/>
          <w:shd w:val="clear" w:fill="auto"/>
        </w:rPr>
      </w:pPr>
    </w:p>
    <w:p w14:paraId="032E9AAA">
      <w:pPr>
        <w:spacing w:before="0" w:after="0" w:line="380" w:lineRule="auto"/>
        <w:ind w:left="0" w:right="0" w:firstLine="360"/>
        <w:jc w:val="both"/>
        <w:rPr>
          <w:rFonts w:ascii="宋体" w:hAnsi="宋体" w:eastAsia="宋体" w:cs="宋体"/>
          <w:color w:val="auto"/>
          <w:spacing w:val="0"/>
          <w:position w:val="0"/>
          <w:sz w:val="24"/>
          <w:shd w:val="clear" w:fill="auto"/>
        </w:rPr>
      </w:pPr>
    </w:p>
    <w:p w14:paraId="0C89396A">
      <w:pPr>
        <w:spacing w:before="0" w:after="0" w:line="240" w:lineRule="auto"/>
        <w:ind w:left="0" w:right="0" w:firstLine="0"/>
        <w:jc w:val="both"/>
        <w:rPr>
          <w:rFonts w:ascii="宋体" w:hAnsi="宋体" w:eastAsia="宋体" w:cs="宋体"/>
          <w:color w:val="auto"/>
          <w:spacing w:val="0"/>
          <w:position w:val="0"/>
          <w:sz w:val="24"/>
          <w:shd w:val="clear" w:fill="auto"/>
        </w:rPr>
      </w:pPr>
    </w:p>
    <w:p w14:paraId="567ADACE">
      <w:pPr>
        <w:spacing w:before="0" w:after="0" w:line="240" w:lineRule="auto"/>
        <w:ind w:left="0" w:right="0" w:firstLine="0"/>
        <w:jc w:val="both"/>
        <w:rPr>
          <w:rFonts w:ascii="宋体" w:hAnsi="宋体" w:eastAsia="宋体" w:cs="宋体"/>
          <w:color w:val="auto"/>
          <w:spacing w:val="0"/>
          <w:position w:val="0"/>
          <w:sz w:val="24"/>
          <w:shd w:val="clear" w:fill="auto"/>
        </w:rPr>
      </w:pPr>
    </w:p>
    <w:p w14:paraId="39B8839B">
      <w:pPr>
        <w:spacing w:before="0" w:after="0" w:line="240" w:lineRule="auto"/>
        <w:ind w:left="0" w:right="0" w:firstLine="0"/>
        <w:jc w:val="both"/>
        <w:rPr>
          <w:rFonts w:ascii="宋体" w:hAnsi="宋体" w:eastAsia="宋体" w:cs="宋体"/>
          <w:color w:val="auto"/>
          <w:spacing w:val="0"/>
          <w:position w:val="0"/>
          <w:sz w:val="24"/>
          <w:shd w:val="clear" w:fill="auto"/>
        </w:rPr>
      </w:pPr>
    </w:p>
    <w:p w14:paraId="5261CD50">
      <w:pPr>
        <w:spacing w:before="0" w:after="0" w:line="240" w:lineRule="auto"/>
        <w:ind w:left="0" w:right="0" w:firstLine="0"/>
        <w:jc w:val="both"/>
        <w:rPr>
          <w:rFonts w:ascii="宋体" w:hAnsi="宋体" w:eastAsia="宋体" w:cs="宋体"/>
          <w:color w:val="auto"/>
          <w:spacing w:val="0"/>
          <w:position w:val="0"/>
          <w:sz w:val="24"/>
          <w:shd w:val="clear" w:fill="auto"/>
        </w:rPr>
      </w:pPr>
    </w:p>
    <w:p w14:paraId="5B8D4548">
      <w:pPr>
        <w:spacing w:before="0" w:after="0" w:line="240" w:lineRule="auto"/>
        <w:ind w:left="0" w:right="0" w:firstLine="0"/>
        <w:jc w:val="both"/>
        <w:rPr>
          <w:rFonts w:ascii="宋体" w:hAnsi="宋体" w:eastAsia="宋体" w:cs="宋体"/>
          <w:color w:val="auto"/>
          <w:spacing w:val="0"/>
          <w:position w:val="0"/>
          <w:sz w:val="24"/>
          <w:shd w:val="clear" w:fill="auto"/>
        </w:rPr>
      </w:pPr>
    </w:p>
    <w:p w14:paraId="59596086">
      <w:pPr>
        <w:spacing w:before="0" w:after="0" w:line="240" w:lineRule="auto"/>
        <w:ind w:left="0" w:right="0" w:firstLine="0"/>
        <w:jc w:val="both"/>
        <w:rPr>
          <w:rFonts w:ascii="宋体" w:hAnsi="宋体" w:eastAsia="宋体" w:cs="宋体"/>
          <w:color w:val="auto"/>
          <w:spacing w:val="0"/>
          <w:position w:val="0"/>
          <w:sz w:val="24"/>
          <w:shd w:val="clear" w:fill="auto"/>
        </w:rPr>
      </w:pPr>
    </w:p>
    <w:p w14:paraId="1AAE6F1C">
      <w:pPr>
        <w:spacing w:before="0" w:after="0" w:line="240" w:lineRule="auto"/>
        <w:ind w:left="0" w:right="0" w:firstLine="0"/>
        <w:jc w:val="both"/>
        <w:rPr>
          <w:rFonts w:ascii="宋体" w:hAnsi="宋体" w:eastAsia="宋体" w:cs="宋体"/>
          <w:color w:val="auto"/>
          <w:spacing w:val="0"/>
          <w:position w:val="0"/>
          <w:sz w:val="24"/>
          <w:shd w:val="clear" w:fill="auto"/>
        </w:rPr>
      </w:pPr>
    </w:p>
    <w:p w14:paraId="0FD34F27">
      <w:pPr>
        <w:spacing w:before="0" w:after="0" w:line="380" w:lineRule="auto"/>
        <w:ind w:left="0" w:right="0" w:firstLine="0"/>
        <w:jc w:val="both"/>
        <w:rPr>
          <w:rFonts w:ascii="宋体" w:hAnsi="宋体" w:eastAsia="宋体" w:cs="宋体"/>
          <w:color w:val="auto"/>
          <w:spacing w:val="0"/>
          <w:position w:val="0"/>
          <w:sz w:val="24"/>
          <w:shd w:val="clear" w:fill="auto"/>
        </w:rPr>
      </w:pPr>
    </w:p>
    <w:p w14:paraId="78E9CFA8">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CD3A943">
      <w:pPr>
        <w:spacing w:before="0" w:after="0" w:line="380" w:lineRule="auto"/>
        <w:ind w:left="0" w:right="640" w:firstLine="1560"/>
        <w:jc w:val="both"/>
        <w:rPr>
          <w:rFonts w:ascii="宋体" w:hAnsi="宋体" w:eastAsia="宋体" w:cs="宋体"/>
          <w:color w:val="auto"/>
          <w:spacing w:val="0"/>
          <w:position w:val="0"/>
          <w:sz w:val="24"/>
          <w:shd w:val="clear" w:fill="auto"/>
        </w:rPr>
      </w:pPr>
    </w:p>
    <w:p w14:paraId="048E2E96">
      <w:pPr>
        <w:spacing w:before="0" w:after="0" w:line="380" w:lineRule="auto"/>
        <w:ind w:left="0" w:right="640" w:firstLine="4680"/>
        <w:jc w:val="both"/>
        <w:rPr>
          <w:rFonts w:ascii="宋体" w:hAnsi="宋体" w:eastAsia="宋体" w:cs="宋体"/>
          <w:color w:val="auto"/>
          <w:spacing w:val="0"/>
          <w:position w:val="0"/>
          <w:sz w:val="24"/>
          <w:shd w:val="clear" w:fill="auto"/>
        </w:rPr>
      </w:pPr>
    </w:p>
    <w:p w14:paraId="3D551C2F">
      <w:pPr>
        <w:spacing w:before="0" w:after="0" w:line="380" w:lineRule="auto"/>
        <w:ind w:left="0" w:right="0" w:firstLine="0"/>
        <w:jc w:val="center"/>
        <w:rPr>
          <w:rFonts w:ascii="宋体" w:hAnsi="宋体" w:eastAsia="宋体" w:cs="宋体"/>
          <w:color w:val="auto"/>
          <w:spacing w:val="0"/>
          <w:position w:val="0"/>
          <w:sz w:val="24"/>
          <w:shd w:val="clear" w:fill="auto"/>
        </w:rPr>
      </w:pPr>
    </w:p>
    <w:p w14:paraId="38B9186A">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47D0690">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54F79A74">
      <w:pPr>
        <w:spacing w:before="0" w:after="0" w:line="360" w:lineRule="auto"/>
        <w:ind w:left="0" w:right="0" w:firstLine="0"/>
        <w:jc w:val="center"/>
        <w:rPr>
          <w:rFonts w:ascii="宋体" w:hAnsi="宋体" w:eastAsia="宋体" w:cs="宋体"/>
          <w:b/>
          <w:color w:val="auto"/>
          <w:spacing w:val="0"/>
          <w:position w:val="0"/>
          <w:sz w:val="24"/>
          <w:shd w:val="clear" w:fill="auto"/>
        </w:rPr>
      </w:pPr>
    </w:p>
    <w:p w14:paraId="14C86162">
      <w:pPr>
        <w:pStyle w:val="11"/>
        <w:rPr>
          <w:rFonts w:ascii="宋体" w:hAnsi="宋体" w:eastAsia="宋体" w:cs="宋体"/>
          <w:b/>
          <w:color w:val="auto"/>
          <w:spacing w:val="0"/>
          <w:position w:val="0"/>
          <w:sz w:val="24"/>
          <w:shd w:val="clear" w:fill="auto"/>
        </w:rPr>
      </w:pPr>
    </w:p>
    <w:p w14:paraId="3B8B5911">
      <w:pPr>
        <w:pStyle w:val="2"/>
        <w:rPr>
          <w:rFonts w:ascii="宋体" w:hAnsi="宋体" w:eastAsia="宋体" w:cs="宋体"/>
          <w:b/>
          <w:color w:val="auto"/>
          <w:spacing w:val="0"/>
          <w:position w:val="0"/>
          <w:sz w:val="24"/>
          <w:shd w:val="clear" w:fill="auto"/>
        </w:rPr>
      </w:pPr>
    </w:p>
    <w:p w14:paraId="214FB0E1">
      <w:pPr>
        <w:rPr>
          <w:rFonts w:ascii="宋体" w:hAnsi="宋体" w:eastAsia="宋体" w:cs="宋体"/>
          <w:b/>
          <w:color w:val="auto"/>
          <w:spacing w:val="0"/>
          <w:position w:val="0"/>
          <w:sz w:val="24"/>
          <w:shd w:val="clear" w:fill="auto"/>
        </w:rPr>
      </w:pPr>
    </w:p>
    <w:p w14:paraId="3BCA7E80">
      <w:pPr>
        <w:pStyle w:val="11"/>
        <w:rPr>
          <w:rFonts w:ascii="宋体" w:hAnsi="宋体" w:eastAsia="宋体" w:cs="宋体"/>
          <w:b/>
          <w:color w:val="auto"/>
          <w:spacing w:val="0"/>
          <w:position w:val="0"/>
          <w:sz w:val="24"/>
          <w:shd w:val="clear" w:fill="auto"/>
        </w:rPr>
      </w:pPr>
    </w:p>
    <w:p w14:paraId="3185F46C">
      <w:pPr>
        <w:pStyle w:val="2"/>
        <w:rPr>
          <w:rFonts w:ascii="宋体" w:hAnsi="宋体" w:eastAsia="宋体" w:cs="宋体"/>
          <w:b/>
          <w:color w:val="auto"/>
          <w:spacing w:val="0"/>
          <w:position w:val="0"/>
          <w:sz w:val="24"/>
          <w:shd w:val="clear" w:fill="auto"/>
        </w:rPr>
      </w:pPr>
    </w:p>
    <w:p w14:paraId="5DA6F67C">
      <w:pPr>
        <w:rPr>
          <w:rFonts w:ascii="宋体" w:hAnsi="宋体" w:eastAsia="宋体" w:cs="宋体"/>
          <w:b/>
          <w:color w:val="auto"/>
          <w:spacing w:val="0"/>
          <w:position w:val="0"/>
          <w:sz w:val="24"/>
          <w:shd w:val="clear" w:fill="auto"/>
        </w:rPr>
      </w:pPr>
    </w:p>
    <w:p w14:paraId="7DC1D673">
      <w:pPr>
        <w:pStyle w:val="11"/>
        <w:rPr>
          <w:rFonts w:ascii="宋体" w:hAnsi="宋体" w:eastAsia="宋体" w:cs="宋体"/>
          <w:b/>
          <w:color w:val="auto"/>
          <w:spacing w:val="0"/>
          <w:position w:val="0"/>
          <w:sz w:val="24"/>
          <w:shd w:val="clear" w:fill="auto"/>
        </w:rPr>
      </w:pPr>
    </w:p>
    <w:p w14:paraId="7CE0833C">
      <w:pPr>
        <w:pStyle w:val="2"/>
        <w:rPr>
          <w:rFonts w:ascii="宋体" w:hAnsi="宋体" w:eastAsia="宋体" w:cs="宋体"/>
          <w:b/>
          <w:color w:val="auto"/>
          <w:spacing w:val="0"/>
          <w:position w:val="0"/>
          <w:sz w:val="24"/>
          <w:shd w:val="clear" w:fill="auto"/>
        </w:rPr>
      </w:pPr>
    </w:p>
    <w:p w14:paraId="4E8AA510">
      <w:pPr>
        <w:rPr>
          <w:rFonts w:ascii="宋体" w:hAnsi="宋体" w:eastAsia="宋体" w:cs="宋体"/>
          <w:b/>
          <w:color w:val="auto"/>
          <w:spacing w:val="0"/>
          <w:position w:val="0"/>
          <w:sz w:val="24"/>
          <w:shd w:val="clear" w:fill="auto"/>
        </w:rPr>
      </w:pPr>
    </w:p>
    <w:p w14:paraId="7B7C7075">
      <w:pPr>
        <w:pStyle w:val="11"/>
        <w:rPr>
          <w:rFonts w:ascii="宋体" w:hAnsi="宋体" w:eastAsia="宋体" w:cs="宋体"/>
          <w:b/>
          <w:color w:val="auto"/>
          <w:spacing w:val="0"/>
          <w:position w:val="0"/>
          <w:sz w:val="24"/>
          <w:shd w:val="clear" w:fill="auto"/>
        </w:rPr>
      </w:pPr>
    </w:p>
    <w:p w14:paraId="4E3F81BA">
      <w:pPr>
        <w:pStyle w:val="2"/>
        <w:rPr>
          <w:rFonts w:ascii="宋体" w:hAnsi="宋体" w:eastAsia="宋体" w:cs="宋体"/>
          <w:b/>
          <w:color w:val="auto"/>
          <w:spacing w:val="0"/>
          <w:position w:val="0"/>
          <w:sz w:val="24"/>
          <w:shd w:val="clear" w:fill="auto"/>
        </w:rPr>
      </w:pPr>
    </w:p>
    <w:p w14:paraId="444B5465">
      <w:pPr>
        <w:rPr>
          <w:rFonts w:ascii="宋体" w:hAnsi="宋体" w:eastAsia="宋体" w:cs="宋体"/>
          <w:b/>
          <w:color w:val="auto"/>
          <w:spacing w:val="0"/>
          <w:position w:val="0"/>
          <w:sz w:val="24"/>
          <w:shd w:val="clear" w:fill="auto"/>
        </w:rPr>
      </w:pPr>
    </w:p>
    <w:p w14:paraId="510A226C">
      <w:pPr>
        <w:pStyle w:val="11"/>
        <w:rPr>
          <w:rFonts w:ascii="宋体" w:hAnsi="宋体" w:eastAsia="宋体" w:cs="宋体"/>
          <w:b/>
          <w:color w:val="auto"/>
          <w:spacing w:val="0"/>
          <w:position w:val="0"/>
          <w:sz w:val="24"/>
          <w:shd w:val="clear" w:fill="auto"/>
        </w:rPr>
      </w:pPr>
    </w:p>
    <w:p w14:paraId="2CB5C0FB">
      <w:pPr>
        <w:pStyle w:val="2"/>
        <w:rPr>
          <w:rFonts w:ascii="宋体" w:hAnsi="宋体" w:eastAsia="宋体" w:cs="宋体"/>
          <w:b/>
          <w:color w:val="auto"/>
          <w:spacing w:val="0"/>
          <w:position w:val="0"/>
          <w:sz w:val="24"/>
          <w:shd w:val="clear" w:fill="auto"/>
        </w:rPr>
      </w:pPr>
    </w:p>
    <w:p w14:paraId="3431E8CF">
      <w:pPr>
        <w:rPr>
          <w:rFonts w:ascii="宋体" w:hAnsi="宋体" w:eastAsia="宋体" w:cs="宋体"/>
          <w:b/>
          <w:color w:val="auto"/>
          <w:spacing w:val="0"/>
          <w:position w:val="0"/>
          <w:sz w:val="24"/>
          <w:shd w:val="clear" w:fill="auto"/>
        </w:rPr>
      </w:pPr>
    </w:p>
    <w:p w14:paraId="0E4BF293">
      <w:pPr>
        <w:pStyle w:val="11"/>
        <w:rPr>
          <w:rFonts w:ascii="宋体" w:hAnsi="宋体" w:eastAsia="宋体" w:cs="宋体"/>
          <w:b/>
          <w:color w:val="auto"/>
          <w:spacing w:val="0"/>
          <w:position w:val="0"/>
          <w:sz w:val="24"/>
          <w:shd w:val="clear" w:fill="auto"/>
        </w:rPr>
      </w:pPr>
    </w:p>
    <w:p w14:paraId="0549764F">
      <w:pPr>
        <w:pStyle w:val="2"/>
        <w:rPr>
          <w:rFonts w:ascii="宋体" w:hAnsi="宋体" w:eastAsia="宋体" w:cs="宋体"/>
          <w:b/>
          <w:color w:val="auto"/>
          <w:spacing w:val="0"/>
          <w:position w:val="0"/>
          <w:sz w:val="24"/>
          <w:shd w:val="clear" w:fill="auto"/>
        </w:rPr>
      </w:pPr>
    </w:p>
    <w:p w14:paraId="7EA1B814">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9</w:t>
      </w:r>
    </w:p>
    <w:p w14:paraId="272F9FE9">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267E33B7">
      <w:pPr>
        <w:spacing w:before="0" w:after="0" w:line="360" w:lineRule="auto"/>
        <w:ind w:left="0" w:right="0" w:firstLine="0"/>
        <w:jc w:val="center"/>
        <w:rPr>
          <w:rFonts w:ascii="宋体" w:hAnsi="宋体" w:eastAsia="宋体" w:cs="宋体"/>
          <w:b/>
          <w:color w:val="auto"/>
          <w:spacing w:val="0"/>
          <w:position w:val="0"/>
          <w:sz w:val="24"/>
          <w:shd w:val="clear" w:fill="auto"/>
        </w:rPr>
      </w:pPr>
    </w:p>
    <w:p w14:paraId="79210EA2">
      <w:pPr>
        <w:spacing w:before="0" w:after="0" w:line="360" w:lineRule="auto"/>
        <w:ind w:left="0" w:right="0" w:firstLine="0"/>
        <w:jc w:val="center"/>
        <w:rPr>
          <w:rFonts w:ascii="宋体" w:hAnsi="宋体" w:eastAsia="宋体" w:cs="宋体"/>
          <w:b/>
          <w:color w:val="auto"/>
          <w:spacing w:val="0"/>
          <w:position w:val="0"/>
          <w:sz w:val="24"/>
          <w:shd w:val="clear" w:fill="auto"/>
        </w:rPr>
      </w:pPr>
    </w:p>
    <w:p w14:paraId="03EE6A0A">
      <w:pPr>
        <w:spacing w:before="0" w:after="0" w:line="360" w:lineRule="auto"/>
        <w:ind w:left="0" w:right="0" w:firstLine="0"/>
        <w:jc w:val="center"/>
        <w:rPr>
          <w:rFonts w:ascii="宋体" w:hAnsi="宋体" w:eastAsia="宋体" w:cs="宋体"/>
          <w:b/>
          <w:color w:val="auto"/>
          <w:spacing w:val="0"/>
          <w:position w:val="0"/>
          <w:sz w:val="24"/>
          <w:shd w:val="clear" w:fill="auto"/>
        </w:rPr>
      </w:pPr>
    </w:p>
    <w:p w14:paraId="42FD5381">
      <w:pPr>
        <w:spacing w:before="0" w:after="0" w:line="360" w:lineRule="auto"/>
        <w:ind w:left="0" w:right="0" w:firstLine="0"/>
        <w:jc w:val="center"/>
        <w:rPr>
          <w:rFonts w:ascii="宋体" w:hAnsi="宋体" w:eastAsia="宋体" w:cs="宋体"/>
          <w:b/>
          <w:color w:val="auto"/>
          <w:spacing w:val="0"/>
          <w:position w:val="0"/>
          <w:sz w:val="24"/>
          <w:shd w:val="clear" w:fill="auto"/>
        </w:rPr>
      </w:pPr>
    </w:p>
    <w:p w14:paraId="4DA7172F">
      <w:pPr>
        <w:spacing w:before="0" w:after="0" w:line="360" w:lineRule="auto"/>
        <w:ind w:left="0" w:right="0" w:firstLine="0"/>
        <w:jc w:val="center"/>
        <w:rPr>
          <w:rFonts w:ascii="宋体" w:hAnsi="宋体" w:eastAsia="宋体" w:cs="宋体"/>
          <w:b/>
          <w:color w:val="auto"/>
          <w:spacing w:val="0"/>
          <w:position w:val="0"/>
          <w:sz w:val="24"/>
          <w:shd w:val="clear" w:fill="auto"/>
        </w:rPr>
      </w:pPr>
    </w:p>
    <w:p w14:paraId="2EF2960F">
      <w:pPr>
        <w:spacing w:before="0" w:after="0" w:line="360" w:lineRule="auto"/>
        <w:ind w:left="0" w:right="0" w:firstLine="0"/>
        <w:jc w:val="center"/>
        <w:rPr>
          <w:rFonts w:ascii="宋体" w:hAnsi="宋体" w:eastAsia="宋体" w:cs="宋体"/>
          <w:b/>
          <w:color w:val="auto"/>
          <w:spacing w:val="0"/>
          <w:position w:val="0"/>
          <w:sz w:val="24"/>
          <w:shd w:val="clear" w:fill="auto"/>
        </w:rPr>
      </w:pPr>
    </w:p>
    <w:p w14:paraId="268EE99F">
      <w:pPr>
        <w:spacing w:before="0" w:after="0" w:line="360" w:lineRule="auto"/>
        <w:ind w:left="0" w:right="0" w:firstLine="0"/>
        <w:jc w:val="center"/>
        <w:rPr>
          <w:rFonts w:ascii="宋体" w:hAnsi="宋体" w:eastAsia="宋体" w:cs="宋体"/>
          <w:b/>
          <w:color w:val="auto"/>
          <w:spacing w:val="0"/>
          <w:position w:val="0"/>
          <w:sz w:val="24"/>
          <w:shd w:val="clear" w:fill="auto"/>
        </w:rPr>
      </w:pPr>
    </w:p>
    <w:p w14:paraId="4726B955">
      <w:pPr>
        <w:pStyle w:val="11"/>
        <w:rPr>
          <w:color w:val="auto"/>
        </w:rPr>
      </w:pPr>
    </w:p>
    <w:p w14:paraId="74DBD78F">
      <w:pPr>
        <w:spacing w:before="0" w:after="0" w:line="360" w:lineRule="auto"/>
        <w:ind w:left="0" w:right="0" w:firstLine="0"/>
        <w:jc w:val="center"/>
        <w:rPr>
          <w:rFonts w:ascii="宋体" w:hAnsi="宋体" w:eastAsia="宋体" w:cs="宋体"/>
          <w:b/>
          <w:color w:val="auto"/>
          <w:spacing w:val="0"/>
          <w:position w:val="0"/>
          <w:sz w:val="24"/>
          <w:shd w:val="clear" w:fill="auto"/>
        </w:rPr>
      </w:pPr>
    </w:p>
    <w:p w14:paraId="19F96088">
      <w:pPr>
        <w:spacing w:before="0" w:after="0" w:line="360" w:lineRule="auto"/>
        <w:ind w:left="0" w:right="0" w:firstLine="0"/>
        <w:jc w:val="center"/>
        <w:rPr>
          <w:rFonts w:ascii="宋体" w:hAnsi="宋体" w:eastAsia="宋体" w:cs="宋体"/>
          <w:b/>
          <w:color w:val="auto"/>
          <w:spacing w:val="0"/>
          <w:position w:val="0"/>
          <w:sz w:val="24"/>
          <w:shd w:val="clear" w:fill="auto"/>
        </w:rPr>
      </w:pPr>
    </w:p>
    <w:p w14:paraId="19840C37">
      <w:pPr>
        <w:spacing w:before="0" w:after="0" w:line="360" w:lineRule="auto"/>
        <w:ind w:left="0" w:right="0" w:firstLine="0"/>
        <w:jc w:val="center"/>
        <w:rPr>
          <w:rFonts w:ascii="宋体" w:hAnsi="宋体" w:eastAsia="宋体" w:cs="宋体"/>
          <w:b/>
          <w:color w:val="auto"/>
          <w:spacing w:val="0"/>
          <w:position w:val="0"/>
          <w:sz w:val="24"/>
          <w:shd w:val="clear" w:fill="auto"/>
        </w:rPr>
      </w:pPr>
    </w:p>
    <w:p w14:paraId="025F8DEF">
      <w:pPr>
        <w:spacing w:before="0" w:after="0" w:line="360" w:lineRule="auto"/>
        <w:ind w:left="0" w:right="0" w:firstLine="0"/>
        <w:jc w:val="center"/>
        <w:rPr>
          <w:rFonts w:ascii="宋体" w:hAnsi="宋体" w:eastAsia="宋体" w:cs="宋体"/>
          <w:b/>
          <w:color w:val="auto"/>
          <w:spacing w:val="0"/>
          <w:position w:val="0"/>
          <w:sz w:val="24"/>
          <w:shd w:val="clear" w:fill="auto"/>
        </w:rPr>
      </w:pPr>
    </w:p>
    <w:p w14:paraId="4A8614BC">
      <w:pPr>
        <w:spacing w:before="0" w:after="0" w:line="360" w:lineRule="auto"/>
        <w:ind w:left="0" w:right="0" w:firstLine="0"/>
        <w:jc w:val="center"/>
        <w:rPr>
          <w:rFonts w:ascii="宋体" w:hAnsi="宋体" w:eastAsia="宋体" w:cs="宋体"/>
          <w:b/>
          <w:color w:val="auto"/>
          <w:spacing w:val="0"/>
          <w:position w:val="0"/>
          <w:sz w:val="24"/>
          <w:shd w:val="clear" w:fill="auto"/>
        </w:rPr>
      </w:pPr>
    </w:p>
    <w:p w14:paraId="1D39B9AB">
      <w:pPr>
        <w:spacing w:before="0" w:after="0" w:line="360" w:lineRule="auto"/>
        <w:ind w:left="0" w:right="0" w:firstLine="0"/>
        <w:jc w:val="center"/>
        <w:rPr>
          <w:rFonts w:ascii="宋体" w:hAnsi="宋体" w:eastAsia="宋体" w:cs="宋体"/>
          <w:b/>
          <w:color w:val="auto"/>
          <w:spacing w:val="0"/>
          <w:position w:val="0"/>
          <w:sz w:val="24"/>
          <w:shd w:val="clear" w:fill="auto"/>
        </w:rPr>
      </w:pPr>
    </w:p>
    <w:p w14:paraId="02BEA68B">
      <w:pPr>
        <w:spacing w:before="0" w:after="0" w:line="360" w:lineRule="auto"/>
        <w:ind w:left="0" w:right="0" w:firstLine="0"/>
        <w:jc w:val="center"/>
        <w:rPr>
          <w:rFonts w:ascii="宋体" w:hAnsi="宋体" w:eastAsia="宋体" w:cs="宋体"/>
          <w:b/>
          <w:color w:val="auto"/>
          <w:spacing w:val="0"/>
          <w:position w:val="0"/>
          <w:sz w:val="24"/>
          <w:shd w:val="clear" w:fill="auto"/>
        </w:rPr>
      </w:pPr>
    </w:p>
    <w:p w14:paraId="3C6A17FD">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3A7358CE">
      <w:pPr>
        <w:spacing w:before="0" w:after="0" w:line="380" w:lineRule="auto"/>
        <w:ind w:left="0" w:right="640" w:firstLine="1560"/>
        <w:jc w:val="both"/>
        <w:rPr>
          <w:rFonts w:ascii="宋体" w:hAnsi="宋体" w:eastAsia="宋体" w:cs="宋体"/>
          <w:color w:val="auto"/>
          <w:spacing w:val="0"/>
          <w:position w:val="0"/>
          <w:sz w:val="24"/>
          <w:shd w:val="clear" w:fill="auto"/>
        </w:rPr>
      </w:pPr>
    </w:p>
    <w:p w14:paraId="69C51A0A">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527A64D">
      <w:pPr>
        <w:spacing w:before="0" w:after="0" w:line="360" w:lineRule="auto"/>
        <w:ind w:left="0" w:right="0" w:firstLine="0"/>
        <w:jc w:val="center"/>
        <w:rPr>
          <w:rFonts w:ascii="宋体" w:hAnsi="宋体" w:eastAsia="宋体" w:cs="宋体"/>
          <w:b/>
          <w:color w:val="auto"/>
          <w:spacing w:val="0"/>
          <w:position w:val="0"/>
          <w:sz w:val="24"/>
          <w:shd w:val="clear" w:fill="auto"/>
        </w:rPr>
      </w:pPr>
    </w:p>
    <w:p w14:paraId="113B3C10">
      <w:pPr>
        <w:pStyle w:val="11"/>
        <w:rPr>
          <w:rFonts w:ascii="宋体" w:hAnsi="宋体" w:eastAsia="宋体" w:cs="宋体"/>
          <w:b/>
          <w:color w:val="auto"/>
          <w:spacing w:val="0"/>
          <w:position w:val="0"/>
          <w:sz w:val="24"/>
          <w:shd w:val="clear" w:fill="auto"/>
        </w:rPr>
      </w:pPr>
    </w:p>
    <w:p w14:paraId="6F160A4F">
      <w:pPr>
        <w:pStyle w:val="2"/>
        <w:rPr>
          <w:rFonts w:ascii="宋体" w:hAnsi="宋体" w:eastAsia="宋体" w:cs="宋体"/>
          <w:b/>
          <w:color w:val="auto"/>
          <w:spacing w:val="0"/>
          <w:position w:val="0"/>
          <w:sz w:val="24"/>
          <w:shd w:val="clear" w:fill="auto"/>
        </w:rPr>
      </w:pPr>
    </w:p>
    <w:p w14:paraId="3B0178BF">
      <w:pPr>
        <w:rPr>
          <w:rFonts w:ascii="宋体" w:hAnsi="宋体" w:eastAsia="宋体" w:cs="宋体"/>
          <w:b/>
          <w:color w:val="auto"/>
          <w:spacing w:val="0"/>
          <w:position w:val="0"/>
          <w:sz w:val="24"/>
          <w:shd w:val="clear" w:fill="auto"/>
        </w:rPr>
      </w:pPr>
    </w:p>
    <w:p w14:paraId="451E1A77">
      <w:pPr>
        <w:pStyle w:val="11"/>
        <w:rPr>
          <w:rFonts w:ascii="宋体" w:hAnsi="宋体" w:eastAsia="宋体" w:cs="宋体"/>
          <w:b/>
          <w:color w:val="auto"/>
          <w:spacing w:val="0"/>
          <w:position w:val="0"/>
          <w:sz w:val="24"/>
          <w:shd w:val="clear" w:fill="auto"/>
        </w:rPr>
      </w:pPr>
    </w:p>
    <w:p w14:paraId="5FAF7B0D">
      <w:pPr>
        <w:pStyle w:val="2"/>
        <w:rPr>
          <w:rFonts w:ascii="宋体" w:hAnsi="宋体" w:eastAsia="宋体" w:cs="宋体"/>
          <w:b/>
          <w:color w:val="auto"/>
          <w:spacing w:val="0"/>
          <w:position w:val="0"/>
          <w:sz w:val="24"/>
          <w:shd w:val="clear" w:fill="auto"/>
        </w:rPr>
      </w:pPr>
    </w:p>
    <w:p w14:paraId="5B35DE34">
      <w:pPr>
        <w:rPr>
          <w:rFonts w:ascii="宋体" w:hAnsi="宋体" w:eastAsia="宋体" w:cs="宋体"/>
          <w:b/>
          <w:color w:val="auto"/>
          <w:spacing w:val="0"/>
          <w:position w:val="0"/>
          <w:sz w:val="24"/>
          <w:shd w:val="clear" w:fill="auto"/>
        </w:rPr>
      </w:pPr>
    </w:p>
    <w:p w14:paraId="1D085760">
      <w:pPr>
        <w:pStyle w:val="11"/>
        <w:rPr>
          <w:rFonts w:ascii="宋体" w:hAnsi="宋体" w:eastAsia="宋体" w:cs="宋体"/>
          <w:b/>
          <w:color w:val="auto"/>
          <w:spacing w:val="0"/>
          <w:position w:val="0"/>
          <w:sz w:val="24"/>
          <w:shd w:val="clear" w:fill="auto"/>
        </w:rPr>
      </w:pPr>
    </w:p>
    <w:p w14:paraId="0BD2DF41">
      <w:pPr>
        <w:pStyle w:val="2"/>
        <w:rPr>
          <w:rFonts w:ascii="宋体" w:hAnsi="宋体" w:eastAsia="宋体" w:cs="宋体"/>
          <w:b/>
          <w:color w:val="auto"/>
          <w:spacing w:val="0"/>
          <w:position w:val="0"/>
          <w:sz w:val="24"/>
          <w:shd w:val="clear" w:fill="auto"/>
        </w:rPr>
      </w:pPr>
    </w:p>
    <w:p w14:paraId="4C6EA1A6">
      <w:pPr>
        <w:rPr>
          <w:rFonts w:ascii="宋体" w:hAnsi="宋体" w:eastAsia="宋体" w:cs="宋体"/>
          <w:b/>
          <w:color w:val="auto"/>
          <w:spacing w:val="0"/>
          <w:position w:val="0"/>
          <w:sz w:val="24"/>
          <w:shd w:val="clear" w:fill="auto"/>
        </w:rPr>
      </w:pPr>
    </w:p>
    <w:p w14:paraId="3E96BBF4">
      <w:pPr>
        <w:pStyle w:val="11"/>
        <w:rPr>
          <w:rFonts w:ascii="宋体" w:hAnsi="宋体" w:eastAsia="宋体" w:cs="宋体"/>
          <w:b/>
          <w:color w:val="auto"/>
          <w:spacing w:val="0"/>
          <w:position w:val="0"/>
          <w:sz w:val="24"/>
          <w:shd w:val="clear" w:fill="auto"/>
        </w:rPr>
      </w:pPr>
    </w:p>
    <w:p w14:paraId="3ED9FFA7">
      <w:pPr>
        <w:pStyle w:val="2"/>
        <w:rPr>
          <w:rFonts w:ascii="宋体" w:hAnsi="宋体" w:eastAsia="宋体" w:cs="宋体"/>
          <w:b/>
          <w:color w:val="auto"/>
          <w:spacing w:val="0"/>
          <w:position w:val="0"/>
          <w:sz w:val="24"/>
          <w:shd w:val="clear" w:fill="auto"/>
        </w:rPr>
      </w:pPr>
    </w:p>
    <w:p w14:paraId="7AD2755D">
      <w:pPr>
        <w:rPr>
          <w:color w:val="auto"/>
        </w:rPr>
      </w:pPr>
    </w:p>
    <w:p w14:paraId="6A0D874F">
      <w:pPr>
        <w:spacing w:before="0" w:after="0" w:line="360" w:lineRule="auto"/>
        <w:ind w:left="0" w:right="0" w:firstLine="0"/>
        <w:jc w:val="center"/>
        <w:rPr>
          <w:rFonts w:ascii="宋体" w:hAnsi="宋体" w:eastAsia="宋体" w:cs="宋体"/>
          <w:b/>
          <w:color w:val="auto"/>
          <w:spacing w:val="0"/>
          <w:position w:val="0"/>
          <w:sz w:val="24"/>
          <w:shd w:val="clear" w:fill="auto"/>
        </w:rPr>
      </w:pPr>
    </w:p>
    <w:p w14:paraId="58BA4A3E">
      <w:pPr>
        <w:spacing w:before="0" w:after="0" w:line="360" w:lineRule="auto"/>
        <w:ind w:left="0" w:right="0" w:firstLine="0"/>
        <w:jc w:val="both"/>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p>
    <w:p w14:paraId="7F53AF0A">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3E0479A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4FC91CE8">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3A469ABF">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36FE3B7B">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7544CD70">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1589B88B">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239D6C79">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2263664B">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37096572">
      <w:pPr>
        <w:spacing w:before="0" w:after="0" w:line="360" w:lineRule="auto"/>
        <w:ind w:left="0" w:right="0" w:firstLine="0"/>
        <w:jc w:val="both"/>
        <w:rPr>
          <w:rFonts w:ascii="宋体" w:hAnsi="宋体" w:eastAsia="宋体" w:cs="宋体"/>
          <w:color w:val="auto"/>
          <w:spacing w:val="0"/>
          <w:position w:val="0"/>
          <w:sz w:val="24"/>
          <w:shd w:val="clear" w:fill="auto"/>
        </w:rPr>
      </w:pPr>
    </w:p>
    <w:p w14:paraId="72BC2BCC">
      <w:pPr>
        <w:rPr>
          <w:rFonts w:hint="eastAsia"/>
          <w:color w:val="auto"/>
        </w:rPr>
      </w:pPr>
    </w:p>
    <w:p w14:paraId="00C5F0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6455444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1353ADDA">
      <w:pPr>
        <w:spacing w:before="0" w:after="0" w:line="360" w:lineRule="auto"/>
        <w:ind w:left="0" w:right="0" w:firstLine="0"/>
        <w:jc w:val="both"/>
        <w:rPr>
          <w:rFonts w:ascii="宋体" w:hAnsi="宋体" w:eastAsia="宋体" w:cs="宋体"/>
          <w:color w:val="auto"/>
          <w:spacing w:val="0"/>
          <w:position w:val="0"/>
          <w:sz w:val="24"/>
          <w:shd w:val="clear" w:fill="auto"/>
        </w:rPr>
      </w:pPr>
    </w:p>
    <w:p w14:paraId="0550C1DF">
      <w:pPr>
        <w:spacing w:before="0" w:after="0" w:line="360" w:lineRule="auto"/>
        <w:ind w:left="0" w:right="0" w:firstLine="0"/>
        <w:jc w:val="both"/>
        <w:rPr>
          <w:rFonts w:ascii="宋体" w:hAnsi="宋体" w:eastAsia="宋体" w:cs="宋体"/>
          <w:color w:val="auto"/>
          <w:spacing w:val="0"/>
          <w:position w:val="0"/>
          <w:sz w:val="24"/>
          <w:shd w:val="clear" w:fill="auto"/>
        </w:rPr>
      </w:pPr>
    </w:p>
    <w:p w14:paraId="72FC1F62">
      <w:pPr>
        <w:pStyle w:val="11"/>
        <w:rPr>
          <w:rFonts w:ascii="宋体" w:hAnsi="宋体" w:eastAsia="宋体" w:cs="宋体"/>
          <w:color w:val="auto"/>
          <w:spacing w:val="0"/>
          <w:position w:val="0"/>
          <w:sz w:val="24"/>
          <w:shd w:val="clear" w:fill="auto"/>
        </w:rPr>
      </w:pPr>
    </w:p>
    <w:p w14:paraId="3A7DEEC0">
      <w:pPr>
        <w:pStyle w:val="2"/>
        <w:rPr>
          <w:rFonts w:ascii="宋体" w:hAnsi="宋体" w:eastAsia="宋体" w:cs="宋体"/>
          <w:color w:val="auto"/>
          <w:spacing w:val="0"/>
          <w:position w:val="0"/>
          <w:sz w:val="24"/>
          <w:shd w:val="clear" w:fill="auto"/>
        </w:rPr>
      </w:pPr>
    </w:p>
    <w:p w14:paraId="1A35DD3D">
      <w:pPr>
        <w:rPr>
          <w:rFonts w:ascii="宋体" w:hAnsi="宋体" w:eastAsia="宋体" w:cs="宋体"/>
          <w:color w:val="auto"/>
          <w:spacing w:val="0"/>
          <w:position w:val="0"/>
          <w:sz w:val="24"/>
          <w:shd w:val="clear" w:fill="auto"/>
        </w:rPr>
      </w:pPr>
    </w:p>
    <w:p w14:paraId="2F123F6C">
      <w:pPr>
        <w:pStyle w:val="11"/>
        <w:rPr>
          <w:rFonts w:ascii="宋体" w:hAnsi="宋体" w:eastAsia="宋体" w:cs="宋体"/>
          <w:color w:val="auto"/>
          <w:spacing w:val="0"/>
          <w:position w:val="0"/>
          <w:sz w:val="24"/>
          <w:shd w:val="clear" w:fill="auto"/>
        </w:rPr>
      </w:pPr>
    </w:p>
    <w:p w14:paraId="35A6E0D2">
      <w:pPr>
        <w:pStyle w:val="2"/>
        <w:rPr>
          <w:rFonts w:ascii="宋体" w:hAnsi="宋体" w:eastAsia="宋体" w:cs="宋体"/>
          <w:color w:val="auto"/>
          <w:spacing w:val="0"/>
          <w:position w:val="0"/>
          <w:sz w:val="24"/>
          <w:shd w:val="clear" w:fill="auto"/>
        </w:rPr>
      </w:pPr>
    </w:p>
    <w:p w14:paraId="2172AB40">
      <w:pPr>
        <w:rPr>
          <w:rFonts w:ascii="宋体" w:hAnsi="宋体" w:eastAsia="宋体" w:cs="宋体"/>
          <w:color w:val="auto"/>
          <w:spacing w:val="0"/>
          <w:position w:val="0"/>
          <w:sz w:val="24"/>
          <w:shd w:val="clear" w:fill="auto"/>
        </w:rPr>
      </w:pPr>
    </w:p>
    <w:p w14:paraId="33079C80">
      <w:pPr>
        <w:pStyle w:val="9"/>
        <w:rPr>
          <w:rFonts w:ascii="宋体" w:hAnsi="宋体" w:eastAsia="宋体" w:cs="宋体"/>
          <w:color w:val="auto"/>
          <w:spacing w:val="0"/>
          <w:position w:val="0"/>
          <w:sz w:val="24"/>
          <w:shd w:val="clear" w:fill="auto"/>
        </w:rPr>
      </w:pPr>
    </w:p>
    <w:p w14:paraId="59AB53C0">
      <w:pPr>
        <w:pStyle w:val="9"/>
        <w:rPr>
          <w:rFonts w:ascii="宋体" w:hAnsi="宋体" w:eastAsia="宋体" w:cs="宋体"/>
          <w:color w:val="auto"/>
          <w:spacing w:val="0"/>
          <w:position w:val="0"/>
          <w:sz w:val="24"/>
          <w:shd w:val="clear" w:fill="auto"/>
        </w:rPr>
      </w:pPr>
    </w:p>
    <w:p w14:paraId="662BDE26">
      <w:pPr>
        <w:pStyle w:val="9"/>
        <w:rPr>
          <w:rFonts w:ascii="宋体" w:hAnsi="宋体" w:eastAsia="宋体" w:cs="宋体"/>
          <w:color w:val="auto"/>
          <w:spacing w:val="0"/>
          <w:position w:val="0"/>
          <w:sz w:val="24"/>
          <w:shd w:val="clear" w:fill="auto"/>
        </w:rPr>
      </w:pPr>
    </w:p>
    <w:p w14:paraId="2FC2D3C2">
      <w:pPr>
        <w:pStyle w:val="9"/>
        <w:rPr>
          <w:rFonts w:ascii="宋体" w:hAnsi="宋体" w:eastAsia="宋体" w:cs="宋体"/>
          <w:color w:val="auto"/>
          <w:spacing w:val="0"/>
          <w:position w:val="0"/>
          <w:sz w:val="24"/>
          <w:shd w:val="clear" w:fill="auto"/>
        </w:rPr>
      </w:pPr>
    </w:p>
    <w:p w14:paraId="106E2D99">
      <w:pPr>
        <w:pStyle w:val="9"/>
        <w:rPr>
          <w:rFonts w:ascii="宋体" w:hAnsi="宋体" w:eastAsia="宋体" w:cs="宋体"/>
          <w:color w:val="auto"/>
          <w:spacing w:val="0"/>
          <w:position w:val="0"/>
          <w:sz w:val="24"/>
          <w:shd w:val="clear" w:fill="auto"/>
        </w:rPr>
      </w:pPr>
    </w:p>
    <w:p w14:paraId="77B5B23C">
      <w:pPr>
        <w:pStyle w:val="9"/>
        <w:rPr>
          <w:rFonts w:ascii="宋体" w:hAnsi="宋体" w:eastAsia="宋体" w:cs="宋体"/>
          <w:color w:val="auto"/>
          <w:spacing w:val="0"/>
          <w:position w:val="0"/>
          <w:sz w:val="24"/>
          <w:shd w:val="clear" w:fill="auto"/>
        </w:rPr>
      </w:pPr>
    </w:p>
    <w:p w14:paraId="326BE677">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11</w:t>
      </w:r>
      <w:r>
        <w:rPr>
          <w:rFonts w:ascii="宋体" w:hAnsi="宋体" w:eastAsia="宋体" w:cs="宋体"/>
          <w:color w:val="auto"/>
          <w:spacing w:val="0"/>
          <w:position w:val="0"/>
          <w:sz w:val="24"/>
          <w:shd w:val="clear" w:fill="auto"/>
        </w:rPr>
        <w:t xml:space="preserve">  其他资料</w:t>
      </w:r>
    </w:p>
    <w:p w14:paraId="356ECA49">
      <w:pPr>
        <w:spacing w:before="0" w:after="0" w:line="240" w:lineRule="auto"/>
        <w:ind w:left="0" w:right="0" w:firstLine="240"/>
        <w:jc w:val="left"/>
        <w:rPr>
          <w:rFonts w:ascii="宋体" w:hAnsi="宋体" w:eastAsia="宋体" w:cs="宋体"/>
          <w:color w:val="auto"/>
          <w:spacing w:val="0"/>
          <w:position w:val="0"/>
          <w:sz w:val="24"/>
          <w:shd w:val="clear" w:fill="auto"/>
        </w:rPr>
      </w:pPr>
    </w:p>
    <w:p w14:paraId="38C0A9D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B8A838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34DFF90">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E177F6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8484FF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167561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AD0167D">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0BFD710">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F5B64F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FA03DFD">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D1B7BE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9AF20B8">
      <w:pPr>
        <w:spacing w:before="0" w:after="0" w:line="240" w:lineRule="auto"/>
        <w:ind w:left="0" w:right="0" w:firstLine="0"/>
        <w:jc w:val="left"/>
        <w:rPr>
          <w:rFonts w:ascii="宋体" w:hAnsi="宋体" w:eastAsia="宋体" w:cs="宋体"/>
          <w:color w:val="auto"/>
          <w:spacing w:val="0"/>
          <w:position w:val="0"/>
          <w:sz w:val="24"/>
          <w:shd w:val="clear" w:fill="auto"/>
        </w:rPr>
      </w:pPr>
    </w:p>
    <w:p w14:paraId="46656665">
      <w:pPr>
        <w:pStyle w:val="11"/>
        <w:rPr>
          <w:rFonts w:ascii="宋体" w:hAnsi="宋体" w:eastAsia="宋体" w:cs="宋体"/>
          <w:color w:val="auto"/>
          <w:spacing w:val="0"/>
          <w:position w:val="0"/>
          <w:sz w:val="24"/>
          <w:shd w:val="clear" w:fill="auto"/>
        </w:rPr>
      </w:pPr>
    </w:p>
    <w:p w14:paraId="712D4652">
      <w:pPr>
        <w:pStyle w:val="2"/>
        <w:rPr>
          <w:rFonts w:ascii="宋体" w:hAnsi="宋体" w:eastAsia="宋体" w:cs="宋体"/>
          <w:color w:val="auto"/>
          <w:spacing w:val="0"/>
          <w:position w:val="0"/>
          <w:sz w:val="24"/>
          <w:shd w:val="clear" w:fill="auto"/>
        </w:rPr>
      </w:pPr>
    </w:p>
    <w:p w14:paraId="227D0537">
      <w:pPr>
        <w:rPr>
          <w:rFonts w:ascii="宋体" w:hAnsi="宋体" w:eastAsia="宋体" w:cs="宋体"/>
          <w:color w:val="auto"/>
          <w:spacing w:val="0"/>
          <w:position w:val="0"/>
          <w:sz w:val="24"/>
          <w:shd w:val="clear" w:fill="auto"/>
        </w:rPr>
      </w:pPr>
    </w:p>
    <w:p w14:paraId="408A32C0">
      <w:pPr>
        <w:pStyle w:val="11"/>
        <w:rPr>
          <w:rFonts w:ascii="宋体" w:hAnsi="宋体" w:eastAsia="宋体" w:cs="宋体"/>
          <w:color w:val="auto"/>
          <w:spacing w:val="0"/>
          <w:position w:val="0"/>
          <w:sz w:val="24"/>
          <w:shd w:val="clear" w:fill="auto"/>
        </w:rPr>
      </w:pPr>
    </w:p>
    <w:p w14:paraId="2E4014C7">
      <w:pPr>
        <w:pStyle w:val="2"/>
        <w:rPr>
          <w:rFonts w:ascii="宋体" w:hAnsi="宋体" w:eastAsia="宋体" w:cs="宋体"/>
          <w:color w:val="auto"/>
          <w:spacing w:val="0"/>
          <w:position w:val="0"/>
          <w:sz w:val="24"/>
          <w:shd w:val="clear" w:fill="auto"/>
        </w:rPr>
      </w:pPr>
    </w:p>
    <w:p w14:paraId="27813CCD">
      <w:pPr>
        <w:rPr>
          <w:rFonts w:ascii="宋体" w:hAnsi="宋体" w:eastAsia="宋体" w:cs="宋体"/>
          <w:color w:val="auto"/>
          <w:spacing w:val="0"/>
          <w:position w:val="0"/>
          <w:sz w:val="24"/>
          <w:shd w:val="clear" w:fill="auto"/>
        </w:rPr>
      </w:pPr>
    </w:p>
    <w:p w14:paraId="53864A11">
      <w:pPr>
        <w:pStyle w:val="11"/>
        <w:rPr>
          <w:rFonts w:ascii="宋体" w:hAnsi="宋体" w:eastAsia="宋体" w:cs="宋体"/>
          <w:color w:val="auto"/>
          <w:spacing w:val="0"/>
          <w:position w:val="0"/>
          <w:sz w:val="24"/>
          <w:shd w:val="clear" w:fill="auto"/>
        </w:rPr>
      </w:pPr>
    </w:p>
    <w:p w14:paraId="2DEAFEF2">
      <w:pPr>
        <w:pStyle w:val="2"/>
        <w:rPr>
          <w:rFonts w:ascii="宋体" w:hAnsi="宋体" w:eastAsia="宋体" w:cs="宋体"/>
          <w:color w:val="auto"/>
          <w:spacing w:val="0"/>
          <w:position w:val="0"/>
          <w:sz w:val="24"/>
          <w:shd w:val="clear" w:fill="auto"/>
        </w:rPr>
      </w:pPr>
    </w:p>
    <w:p w14:paraId="15854E29">
      <w:pPr>
        <w:rPr>
          <w:rFonts w:ascii="宋体" w:hAnsi="宋体" w:eastAsia="宋体" w:cs="宋体"/>
          <w:color w:val="auto"/>
          <w:spacing w:val="0"/>
          <w:position w:val="0"/>
          <w:sz w:val="24"/>
          <w:shd w:val="clear" w:fill="auto"/>
        </w:rPr>
      </w:pPr>
    </w:p>
    <w:p w14:paraId="0FA0B939">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14:paraId="0FF523A5">
      <w:pPr>
        <w:pStyle w:val="9"/>
        <w:rPr>
          <w:rFonts w:hint="eastAsia" w:ascii="宋体" w:hAnsi="宋体" w:eastAsia="宋体" w:cs="宋体"/>
          <w:color w:val="auto"/>
          <w:spacing w:val="0"/>
          <w:position w:val="0"/>
          <w:sz w:val="24"/>
          <w:shd w:val="clear" w:fill="auto"/>
          <w:lang w:eastAsia="zh-CN"/>
        </w:rPr>
      </w:pPr>
    </w:p>
    <w:p w14:paraId="471C7D1E">
      <w:pPr>
        <w:pStyle w:val="9"/>
        <w:rPr>
          <w:rFonts w:hint="eastAsia" w:ascii="宋体" w:hAnsi="宋体" w:eastAsia="宋体" w:cs="宋体"/>
          <w:color w:val="auto"/>
          <w:spacing w:val="0"/>
          <w:position w:val="0"/>
          <w:sz w:val="24"/>
          <w:shd w:val="clear" w:fill="auto"/>
          <w:lang w:eastAsia="zh-CN"/>
        </w:rPr>
      </w:pPr>
    </w:p>
    <w:p w14:paraId="2BD90753">
      <w:pPr>
        <w:pStyle w:val="9"/>
        <w:rPr>
          <w:rFonts w:hint="eastAsia" w:ascii="宋体" w:hAnsi="宋体" w:eastAsia="宋体" w:cs="宋体"/>
          <w:color w:val="auto"/>
          <w:spacing w:val="0"/>
          <w:position w:val="0"/>
          <w:sz w:val="24"/>
          <w:shd w:val="clear" w:fill="auto"/>
          <w:lang w:eastAsia="zh-CN"/>
        </w:rPr>
      </w:pPr>
    </w:p>
    <w:p w14:paraId="1F18A1BB">
      <w:pPr>
        <w:pStyle w:val="11"/>
        <w:rPr>
          <w:rFonts w:ascii="宋体" w:hAnsi="宋体" w:eastAsia="宋体" w:cs="宋体"/>
          <w:color w:val="auto"/>
          <w:spacing w:val="0"/>
          <w:position w:val="0"/>
          <w:sz w:val="24"/>
          <w:shd w:val="clear" w:fill="auto"/>
        </w:rPr>
      </w:pPr>
    </w:p>
    <w:p w14:paraId="3A9AEFF5">
      <w:pPr>
        <w:pStyle w:val="2"/>
        <w:rPr>
          <w:rFonts w:ascii="宋体" w:hAnsi="宋体" w:eastAsia="宋体" w:cs="宋体"/>
          <w:color w:val="auto"/>
          <w:spacing w:val="0"/>
          <w:position w:val="0"/>
          <w:sz w:val="24"/>
          <w:shd w:val="clear" w:fill="auto"/>
        </w:rPr>
      </w:pPr>
    </w:p>
    <w:p w14:paraId="7FC6F0F2">
      <w:pPr>
        <w:rPr>
          <w:rFonts w:ascii="宋体" w:hAnsi="宋体" w:eastAsia="宋体" w:cs="宋体"/>
          <w:color w:val="auto"/>
          <w:spacing w:val="0"/>
          <w:position w:val="0"/>
          <w:sz w:val="24"/>
          <w:shd w:val="clear" w:fill="auto"/>
        </w:rPr>
      </w:pPr>
    </w:p>
    <w:p w14:paraId="490E0B74">
      <w:pPr>
        <w:pStyle w:val="11"/>
        <w:rPr>
          <w:color w:val="auto"/>
        </w:rPr>
      </w:pPr>
    </w:p>
    <w:p w14:paraId="6F2EBB1C">
      <w:pPr>
        <w:spacing w:before="0" w:after="0" w:line="240" w:lineRule="auto"/>
        <w:ind w:left="0" w:right="0" w:firstLine="240"/>
        <w:jc w:val="left"/>
        <w:rPr>
          <w:rFonts w:ascii="宋体" w:hAnsi="宋体" w:eastAsia="宋体" w:cs="宋体"/>
          <w:color w:val="auto"/>
          <w:spacing w:val="0"/>
          <w:position w:val="0"/>
          <w:sz w:val="24"/>
          <w:shd w:val="clear" w:fill="auto"/>
        </w:rPr>
      </w:pPr>
    </w:p>
    <w:p w14:paraId="5D9FCCFC">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2</w:t>
      </w:r>
    </w:p>
    <w:p w14:paraId="655D58DB">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574BF2A0">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7DA49444">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DC4192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7D25BC8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186A04D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17D7CEA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192C138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1EFE70F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4E9C3CD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024C1BA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63E2392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6D505FD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24C5877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3C9A990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6C0055E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1E6BDA9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29F784F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2CF87BA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5EEED83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41D37F5D">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3A7282DF">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4E40C370">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17C2DB6B">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3CB0AF0E">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3A42B84B">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17D3F061">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395755B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2E120E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CEF32E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A71F7F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89D49E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80969F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9ED77E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5D5460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230196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B78B73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7DD425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1EAC62D">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51C348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89E93C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D86E76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F7DC67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C77834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047132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7D16FD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83D2583">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54D640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B3541C3">
      <w:pPr>
        <w:pStyle w:val="11"/>
        <w:rPr>
          <w:rFonts w:hint="eastAsia" w:ascii="宋体" w:hAnsi="宋体" w:eastAsia="宋体" w:cs="宋体"/>
          <w:b/>
          <w:color w:val="auto"/>
          <w:spacing w:val="0"/>
          <w:position w:val="0"/>
          <w:sz w:val="21"/>
          <w:szCs w:val="21"/>
          <w:shd w:val="clear" w:fill="auto"/>
        </w:rPr>
      </w:pPr>
    </w:p>
    <w:p w14:paraId="265C21E4">
      <w:pPr>
        <w:pStyle w:val="2"/>
        <w:rPr>
          <w:rFonts w:hint="eastAsia" w:ascii="宋体" w:hAnsi="宋体" w:eastAsia="宋体" w:cs="宋体"/>
          <w:b/>
          <w:color w:val="auto"/>
          <w:spacing w:val="0"/>
          <w:position w:val="0"/>
          <w:sz w:val="21"/>
          <w:szCs w:val="21"/>
          <w:shd w:val="clear" w:fill="auto"/>
        </w:rPr>
      </w:pPr>
    </w:p>
    <w:p w14:paraId="386331A2">
      <w:pPr>
        <w:rPr>
          <w:rFonts w:hint="eastAsia" w:ascii="宋体" w:hAnsi="宋体" w:eastAsia="宋体" w:cs="宋体"/>
          <w:b/>
          <w:color w:val="auto"/>
          <w:spacing w:val="0"/>
          <w:position w:val="0"/>
          <w:sz w:val="21"/>
          <w:szCs w:val="21"/>
          <w:shd w:val="clear" w:fill="auto"/>
        </w:rPr>
      </w:pPr>
    </w:p>
    <w:p w14:paraId="240F5164">
      <w:pPr>
        <w:pStyle w:val="11"/>
        <w:rPr>
          <w:rFonts w:hint="eastAsia" w:ascii="宋体" w:hAnsi="宋体" w:eastAsia="宋体" w:cs="宋体"/>
          <w:b/>
          <w:color w:val="auto"/>
          <w:spacing w:val="0"/>
          <w:position w:val="0"/>
          <w:sz w:val="21"/>
          <w:szCs w:val="21"/>
          <w:shd w:val="clear" w:fill="auto"/>
        </w:rPr>
      </w:pPr>
    </w:p>
    <w:p w14:paraId="159E2520">
      <w:pPr>
        <w:pStyle w:val="2"/>
        <w:rPr>
          <w:rFonts w:hint="eastAsia" w:ascii="宋体" w:hAnsi="宋体" w:eastAsia="宋体" w:cs="宋体"/>
          <w:b/>
          <w:color w:val="auto"/>
          <w:spacing w:val="0"/>
          <w:position w:val="0"/>
          <w:sz w:val="21"/>
          <w:szCs w:val="21"/>
          <w:shd w:val="clear" w:fill="auto"/>
        </w:rPr>
      </w:pPr>
    </w:p>
    <w:p w14:paraId="567A383D">
      <w:pPr>
        <w:rPr>
          <w:rFonts w:hint="eastAsia" w:ascii="宋体" w:hAnsi="宋体" w:eastAsia="宋体" w:cs="宋体"/>
          <w:b/>
          <w:color w:val="auto"/>
          <w:spacing w:val="0"/>
          <w:position w:val="0"/>
          <w:sz w:val="21"/>
          <w:szCs w:val="21"/>
          <w:shd w:val="clear" w:fill="auto"/>
        </w:rPr>
      </w:pPr>
    </w:p>
    <w:p w14:paraId="5AE00794">
      <w:pPr>
        <w:pStyle w:val="11"/>
        <w:rPr>
          <w:rFonts w:hint="eastAsia" w:ascii="宋体" w:hAnsi="宋体" w:eastAsia="宋体" w:cs="宋体"/>
          <w:b/>
          <w:color w:val="auto"/>
          <w:spacing w:val="0"/>
          <w:position w:val="0"/>
          <w:sz w:val="21"/>
          <w:szCs w:val="21"/>
          <w:shd w:val="clear" w:fill="auto"/>
        </w:rPr>
      </w:pPr>
    </w:p>
    <w:p w14:paraId="370E43E8">
      <w:pPr>
        <w:pStyle w:val="2"/>
        <w:rPr>
          <w:rFonts w:hint="eastAsia" w:ascii="宋体" w:hAnsi="宋体" w:eastAsia="宋体" w:cs="宋体"/>
          <w:color w:val="auto"/>
          <w:sz w:val="21"/>
          <w:szCs w:val="21"/>
        </w:rPr>
      </w:pPr>
    </w:p>
    <w:p w14:paraId="63F9758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B218D63">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3D2D09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7B73FB6">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5CC95F5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08035AB">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7F43CA52">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6E0BADC0">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02A2852A">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7F38FB71">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09B8CF5">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46DFE31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C3B1573">
      <w:pPr>
        <w:pStyle w:val="11"/>
        <w:rPr>
          <w:rFonts w:hint="eastAsia" w:ascii="宋体" w:hAnsi="宋体" w:eastAsia="宋体" w:cs="宋体"/>
          <w:b/>
          <w:color w:val="auto"/>
          <w:spacing w:val="0"/>
          <w:position w:val="0"/>
          <w:sz w:val="21"/>
          <w:szCs w:val="21"/>
          <w:shd w:val="clear" w:fill="auto"/>
        </w:rPr>
      </w:pPr>
    </w:p>
    <w:p w14:paraId="297F7AB1">
      <w:pPr>
        <w:pStyle w:val="2"/>
        <w:rPr>
          <w:rFonts w:ascii="宋体" w:hAnsi="宋体" w:eastAsia="宋体" w:cs="宋体"/>
          <w:b/>
          <w:color w:val="auto"/>
          <w:spacing w:val="0"/>
          <w:position w:val="0"/>
          <w:sz w:val="28"/>
          <w:shd w:val="clear" w:fill="auto"/>
        </w:rPr>
      </w:pPr>
    </w:p>
    <w:p w14:paraId="252C0522">
      <w:pPr>
        <w:rPr>
          <w:rFonts w:ascii="宋体" w:hAnsi="宋体" w:eastAsia="宋体" w:cs="宋体"/>
          <w:b/>
          <w:color w:val="auto"/>
          <w:spacing w:val="0"/>
          <w:position w:val="0"/>
          <w:sz w:val="28"/>
          <w:shd w:val="clear" w:fill="auto"/>
        </w:rPr>
      </w:pPr>
    </w:p>
    <w:p w14:paraId="34CEDAFE">
      <w:pPr>
        <w:pStyle w:val="11"/>
        <w:rPr>
          <w:rFonts w:ascii="宋体" w:hAnsi="宋体" w:eastAsia="宋体" w:cs="宋体"/>
          <w:b/>
          <w:color w:val="auto"/>
          <w:spacing w:val="0"/>
          <w:position w:val="0"/>
          <w:sz w:val="28"/>
          <w:shd w:val="clear" w:fill="auto"/>
        </w:rPr>
      </w:pPr>
    </w:p>
    <w:p w14:paraId="4402FE48">
      <w:pPr>
        <w:pStyle w:val="2"/>
        <w:rPr>
          <w:rFonts w:ascii="宋体" w:hAnsi="宋体" w:eastAsia="宋体" w:cs="宋体"/>
          <w:b/>
          <w:color w:val="auto"/>
          <w:spacing w:val="0"/>
          <w:position w:val="0"/>
          <w:sz w:val="28"/>
          <w:shd w:val="clear" w:fill="auto"/>
        </w:rPr>
      </w:pPr>
    </w:p>
    <w:p w14:paraId="6993A539">
      <w:pPr>
        <w:rPr>
          <w:rFonts w:ascii="宋体" w:hAnsi="宋体" w:eastAsia="宋体" w:cs="宋体"/>
          <w:b/>
          <w:color w:val="auto"/>
          <w:spacing w:val="0"/>
          <w:position w:val="0"/>
          <w:sz w:val="28"/>
          <w:shd w:val="clear" w:fill="auto"/>
        </w:rPr>
      </w:pPr>
    </w:p>
    <w:p w14:paraId="5929CC44">
      <w:pPr>
        <w:pStyle w:val="11"/>
        <w:rPr>
          <w:rFonts w:ascii="宋体" w:hAnsi="宋体" w:eastAsia="宋体" w:cs="宋体"/>
          <w:b/>
          <w:color w:val="auto"/>
          <w:spacing w:val="0"/>
          <w:position w:val="0"/>
          <w:sz w:val="28"/>
          <w:shd w:val="clear" w:fill="auto"/>
        </w:rPr>
      </w:pPr>
    </w:p>
    <w:p w14:paraId="5CB5450A">
      <w:pPr>
        <w:pStyle w:val="2"/>
        <w:rPr>
          <w:rFonts w:ascii="宋体" w:hAnsi="宋体" w:eastAsia="宋体" w:cs="宋体"/>
          <w:b/>
          <w:color w:val="auto"/>
          <w:spacing w:val="0"/>
          <w:position w:val="0"/>
          <w:sz w:val="28"/>
          <w:shd w:val="clear" w:fill="auto"/>
        </w:rPr>
      </w:pPr>
    </w:p>
    <w:p w14:paraId="18C54E0A">
      <w:pPr>
        <w:rPr>
          <w:rFonts w:ascii="宋体" w:hAnsi="宋体" w:eastAsia="宋体" w:cs="宋体"/>
          <w:b/>
          <w:color w:val="auto"/>
          <w:spacing w:val="0"/>
          <w:position w:val="0"/>
          <w:sz w:val="28"/>
          <w:shd w:val="clear" w:fill="auto"/>
        </w:rPr>
      </w:pPr>
    </w:p>
    <w:p w14:paraId="2A444192">
      <w:pPr>
        <w:pStyle w:val="11"/>
        <w:rPr>
          <w:rFonts w:ascii="宋体" w:hAnsi="宋体" w:eastAsia="宋体" w:cs="宋体"/>
          <w:b/>
          <w:color w:val="auto"/>
          <w:spacing w:val="0"/>
          <w:position w:val="0"/>
          <w:sz w:val="28"/>
          <w:shd w:val="clear" w:fill="auto"/>
        </w:rPr>
      </w:pPr>
    </w:p>
    <w:p w14:paraId="5802ACA9">
      <w:pPr>
        <w:pStyle w:val="2"/>
        <w:rPr>
          <w:rFonts w:ascii="宋体" w:hAnsi="宋体" w:eastAsia="宋体" w:cs="宋体"/>
          <w:b/>
          <w:color w:val="auto"/>
          <w:spacing w:val="0"/>
          <w:position w:val="0"/>
          <w:sz w:val="28"/>
          <w:shd w:val="clear" w:fill="auto"/>
        </w:rPr>
      </w:pPr>
    </w:p>
    <w:p w14:paraId="121BF919">
      <w:pPr>
        <w:rPr>
          <w:rFonts w:ascii="宋体" w:hAnsi="宋体" w:eastAsia="宋体" w:cs="宋体"/>
          <w:b/>
          <w:color w:val="auto"/>
          <w:spacing w:val="0"/>
          <w:position w:val="0"/>
          <w:sz w:val="28"/>
          <w:shd w:val="clear" w:fill="auto"/>
        </w:rPr>
      </w:pPr>
    </w:p>
    <w:p w14:paraId="0D8A232B">
      <w:pPr>
        <w:pStyle w:val="11"/>
        <w:rPr>
          <w:rFonts w:ascii="宋体" w:hAnsi="宋体" w:eastAsia="宋体" w:cs="宋体"/>
          <w:b/>
          <w:color w:val="auto"/>
          <w:spacing w:val="0"/>
          <w:position w:val="0"/>
          <w:sz w:val="28"/>
          <w:shd w:val="clear" w:fill="auto"/>
        </w:rPr>
      </w:pPr>
    </w:p>
    <w:p w14:paraId="7D8958B4">
      <w:pPr>
        <w:pStyle w:val="2"/>
        <w:rPr>
          <w:rFonts w:ascii="宋体" w:hAnsi="宋体" w:eastAsia="宋体" w:cs="宋体"/>
          <w:b/>
          <w:color w:val="auto"/>
          <w:spacing w:val="0"/>
          <w:position w:val="0"/>
          <w:sz w:val="28"/>
          <w:shd w:val="clear" w:fill="auto"/>
        </w:rPr>
      </w:pPr>
    </w:p>
    <w:p w14:paraId="60E75801">
      <w:pPr>
        <w:rPr>
          <w:rFonts w:ascii="宋体" w:hAnsi="宋体" w:eastAsia="宋体" w:cs="宋体"/>
          <w:b/>
          <w:color w:val="auto"/>
          <w:spacing w:val="0"/>
          <w:position w:val="0"/>
          <w:sz w:val="28"/>
          <w:shd w:val="clear" w:fill="auto"/>
        </w:rPr>
      </w:pPr>
    </w:p>
    <w:p w14:paraId="680B52AA">
      <w:pPr>
        <w:pStyle w:val="11"/>
        <w:rPr>
          <w:color w:val="auto"/>
        </w:rPr>
      </w:pPr>
    </w:p>
    <w:p w14:paraId="1EAB56C9">
      <w:pPr>
        <w:spacing w:before="0" w:after="0" w:line="500" w:lineRule="auto"/>
        <w:ind w:left="0" w:right="0" w:firstLine="0"/>
        <w:jc w:val="center"/>
        <w:rPr>
          <w:rFonts w:ascii="微软雅黑" w:hAnsi="微软雅黑" w:eastAsia="微软雅黑" w:cs="微软雅黑"/>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3522F6EF">
      <w:pPr>
        <w:spacing w:before="0" w:after="0" w:line="240" w:lineRule="auto"/>
        <w:ind w:left="0" w:right="0" w:firstLine="0"/>
        <w:jc w:val="both"/>
        <w:rPr>
          <w:rFonts w:ascii="黑体" w:hAnsi="黑体" w:eastAsia="黑体" w:cs="黑体"/>
          <w:color w:val="auto"/>
          <w:spacing w:val="0"/>
          <w:position w:val="0"/>
          <w:sz w:val="32"/>
          <w:shd w:val="clear" w:fill="auto"/>
        </w:rPr>
      </w:pPr>
    </w:p>
    <w:p w14:paraId="43B614E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5715B9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BBCDE8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6039E5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867920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B072C0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3EA9AE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51CC077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1ACE106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463A480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13B1EB3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3806362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3914A86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60ED50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8C0E41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591461D">
      <w:pPr>
        <w:widowControl w:val="0"/>
        <w:spacing w:before="0" w:after="0" w:line="300" w:lineRule="auto"/>
        <w:ind w:left="0" w:right="0" w:firstLine="0"/>
        <w:jc w:val="center"/>
        <w:rPr>
          <w:rFonts w:ascii="微软雅黑" w:hAnsi="微软雅黑" w:eastAsia="微软雅黑" w:cs="微软雅黑"/>
          <w:color w:val="auto"/>
          <w:spacing w:val="0"/>
          <w:position w:val="0"/>
          <w:sz w:val="32"/>
          <w:shd w:val="clear" w:fill="auto"/>
        </w:rPr>
      </w:pPr>
    </w:p>
    <w:p w14:paraId="3028EB1C">
      <w:pPr>
        <w:widowControl w:val="0"/>
        <w:spacing w:before="0" w:after="0" w:line="460" w:lineRule="auto"/>
        <w:ind w:left="0" w:right="0" w:firstLine="0"/>
        <w:jc w:val="center"/>
        <w:rPr>
          <w:rFonts w:ascii="微软雅黑" w:hAnsi="微软雅黑" w:eastAsia="微软雅黑" w:cs="微软雅黑"/>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5433E59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43B6BBD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1576C9B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72E2D42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536EA81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34F4AE6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6D444E4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139AC9A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181A778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2B06590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760D0A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19B4F07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7579EFD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3680C1C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2765C5B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73E1B0D1">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11AA050F">
      <w:pPr>
        <w:widowControl w:val="0"/>
        <w:spacing w:before="0" w:after="0" w:line="460" w:lineRule="auto"/>
        <w:ind w:left="0" w:right="0" w:firstLine="640"/>
        <w:jc w:val="center"/>
        <w:rPr>
          <w:rFonts w:ascii="微软雅黑" w:hAnsi="微软雅黑" w:eastAsia="微软雅黑" w:cs="微软雅黑"/>
          <w:color w:val="auto"/>
          <w:spacing w:val="0"/>
          <w:position w:val="0"/>
          <w:sz w:val="32"/>
          <w:shd w:val="clear" w:fill="auto"/>
        </w:rPr>
      </w:pPr>
    </w:p>
    <w:p w14:paraId="6117E603">
      <w:pPr>
        <w:widowControl w:val="0"/>
        <w:spacing w:before="0" w:after="0" w:line="460" w:lineRule="auto"/>
        <w:ind w:left="0" w:right="0" w:firstLine="640"/>
        <w:jc w:val="center"/>
        <w:rPr>
          <w:rFonts w:ascii="微软雅黑" w:hAnsi="微软雅黑" w:eastAsia="微软雅黑" w:cs="微软雅黑"/>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268C0D4C">
      <w:pPr>
        <w:widowControl w:val="0"/>
        <w:numPr>
          <w:ilvl w:val="0"/>
          <w:numId w:val="28"/>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1C7E7749">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44E82ADA">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07707E0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1CBE227A">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12B6F5D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31AB399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2FC982B5">
      <w:pPr>
        <w:spacing w:before="0" w:after="0" w:line="520" w:lineRule="auto"/>
        <w:ind w:left="0" w:right="0" w:firstLine="0"/>
        <w:jc w:val="center"/>
        <w:rPr>
          <w:rFonts w:ascii="微软雅黑" w:hAnsi="微软雅黑" w:eastAsia="微软雅黑" w:cs="微软雅黑"/>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5D132500">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58BF314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62B0D4F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31346DD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4F8FDF5F">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360FB71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3D69DA1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5EEE2D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75262EF">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6"/>
        <w:tblW w:w="8414" w:type="dxa"/>
        <w:tblInd w:w="108" w:type="dxa"/>
        <w:tblLayout w:type="fixed"/>
        <w:tblCellMar>
          <w:top w:w="0" w:type="dxa"/>
          <w:left w:w="10" w:type="dxa"/>
          <w:bottom w:w="0" w:type="dxa"/>
          <w:right w:w="10" w:type="dxa"/>
        </w:tblCellMar>
      </w:tblPr>
      <w:tblGrid>
        <w:gridCol w:w="1818"/>
        <w:gridCol w:w="1510"/>
        <w:gridCol w:w="894"/>
        <w:gridCol w:w="894"/>
        <w:gridCol w:w="1038"/>
        <w:gridCol w:w="1191"/>
        <w:gridCol w:w="1069"/>
      </w:tblGrid>
      <w:tr w14:paraId="40DEFC2C">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4779FB">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36E5C9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59FA8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9D64B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2F18D9">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EC5ED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747CAC">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6242D13A">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B0312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0BC4D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38526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CD513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6FA2DD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FC707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8C3D8F">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67132E9">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E65F4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68280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4E4AD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DBE08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1321A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22BD1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B92988">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14094F4">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023CA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6EAA1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A2FBD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B7040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690C0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A9FEB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B0D24BB">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6AE49031">
        <w:tblPrEx>
          <w:tblCellMar>
            <w:top w:w="0" w:type="dxa"/>
            <w:left w:w="10" w:type="dxa"/>
            <w:bottom w:w="0" w:type="dxa"/>
            <w:right w:w="10" w:type="dxa"/>
          </w:tblCellMar>
        </w:tblPrEx>
        <w:trPr>
          <w:trHeight w:val="0" w:hRule="atLeast"/>
        </w:trPr>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0921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211025F7">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7366CD1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66956F8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7858D95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0CFB859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240AC51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4C6461C">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5C0C94D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5B7CED1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1B43DB5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0BC9043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6079D7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593E341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67E228E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48BEC45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54F4FC3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21543BF1">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0FDE55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5F9E153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7C7C904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68084A2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51262979">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3DF03CF8">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2FCC9C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3BD4B2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5146030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5892E2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599A5A0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440CD5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0DDA22D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4607A3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6E8FEAD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58299E4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7BC0017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0E4AA38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16640E7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2CF4A18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3897C4A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681BC4F1">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51708DA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74717F5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2220DA6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4949705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5C739B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4CBEFE7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677CCB3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77924AB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36CBE2E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6F572F8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29A752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1964DE4A">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663C0E29">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6ACD205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F0C5EE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91F29E8">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5690134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244623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18E509B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4FB511AB">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013355B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357C799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0C1372F8">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1C2BD7D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7CDBDC0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3E6AC58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7882399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48333E3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6ABAA253">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0DABCA0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3D3609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77DFDFE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2564893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6E19567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5714787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73521FF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19EBE2A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04BA772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40A85C0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3DE05E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0EC1EC50">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6355D40A">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76C9ACEA">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2FA1E1F7">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8A7149-F7A7-4741-B7FA-F23CF75CE5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2" w:fontKey="{13D634EC-4C36-491D-85E0-8341D47578F4}"/>
  </w:font>
  <w:font w:name="仿宋_GB2312">
    <w:panose1 w:val="02010609030101010101"/>
    <w:charset w:val="86"/>
    <w:family w:val="auto"/>
    <w:pitch w:val="default"/>
    <w:sig w:usb0="00000001" w:usb1="080E0000" w:usb2="00000000" w:usb3="00000000" w:csb0="00040000" w:csb1="00000000"/>
    <w:embedRegular r:id="rId3" w:fontKey="{280A4EFB-D894-44DE-B877-4625BAFDDCCF}"/>
  </w:font>
  <w:font w:name="微软简标宋">
    <w:altName w:val="宋体"/>
    <w:panose1 w:val="00000000000000000000"/>
    <w:charset w:val="00"/>
    <w:family w:val="auto"/>
    <w:pitch w:val="default"/>
    <w:sig w:usb0="00000000" w:usb1="00000000" w:usb2="00000000" w:usb3="00000000" w:csb0="00000000" w:csb1="00000000"/>
    <w:embedRegular r:id="rId4" w:fontKey="{95B27B03-A557-4485-AF34-58F2D6AA13C5}"/>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5" w:fontKey="{9EACC74A-30C1-4CE4-A96F-6181D24F677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E3E8B">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B2313FA">
                <w:pPr>
                  <w:pStyle w:val="3"/>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59614CE"/>
    <w:multiLevelType w:val="multilevel"/>
    <w:tmpl w:val="559614C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abstractNum w:abstractNumId="29">
    <w:nsid w:val="7C246926"/>
    <w:multiLevelType w:val="singleLevel"/>
    <w:tmpl w:val="7C246926"/>
    <w:lvl w:ilvl="0" w:tentative="0">
      <w:start w:val="1"/>
      <w:numFmt w:val="decimal"/>
      <w:lvlText w:val="%1."/>
      <w:lvlJc w:val="left"/>
    </w:lvl>
  </w:abstractNum>
  <w:num w:numId="1">
    <w:abstractNumId w:val="11"/>
  </w:num>
  <w:num w:numId="2">
    <w:abstractNumId w:val="7"/>
  </w:num>
  <w:num w:numId="3">
    <w:abstractNumId w:val="23"/>
  </w:num>
  <w:num w:numId="4">
    <w:abstractNumId w:val="5"/>
  </w:num>
  <w:num w:numId="5">
    <w:abstractNumId w:val="4"/>
  </w:num>
  <w:num w:numId="6">
    <w:abstractNumId w:val="13"/>
  </w:num>
  <w:num w:numId="7">
    <w:abstractNumId w:val="16"/>
  </w:num>
  <w:num w:numId="8">
    <w:abstractNumId w:val="27"/>
  </w:num>
  <w:num w:numId="9">
    <w:abstractNumId w:val="12"/>
  </w:num>
  <w:num w:numId="10">
    <w:abstractNumId w:val="0"/>
  </w:num>
  <w:num w:numId="11">
    <w:abstractNumId w:val="17"/>
  </w:num>
  <w:num w:numId="12">
    <w:abstractNumId w:val="24"/>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5"/>
  </w:num>
  <w:num w:numId="22">
    <w:abstractNumId w:val="14"/>
  </w:num>
  <w:num w:numId="23">
    <w:abstractNumId w:val="19"/>
  </w:num>
  <w:num w:numId="24">
    <w:abstractNumId w:val="3"/>
  </w:num>
  <w:num w:numId="25">
    <w:abstractNumId w:val="22"/>
  </w:num>
  <w:num w:numId="26">
    <w:abstractNumId w:val="29"/>
  </w:num>
  <w:num w:numId="27">
    <w:abstractNumId w:val="28"/>
  </w:num>
  <w:num w:numId="28">
    <w:abstractNumId w:val="26"/>
  </w:num>
  <w:num w:numId="29">
    <w:abstractNumId w:val="1"/>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documentProtection w:enforcement="0"/>
  <w:hdrShapeDefaults>
    <o:shapelayout v:ext="edit">
      <o:idmap v:ext="edit" data="3,4"/>
    </o:shapelayout>
  </w:hdrShapeDefaults>
  <w:compat>
    <w:useFELayout/>
    <w:splitPgBreakAndParaMark/>
    <w:compatSetting w:name="compatibilityMode" w:uri="http://schemas.microsoft.com/office/word" w:val="12"/>
  </w:compat>
  <w:docVars>
    <w:docVar w:name="commondata" w:val="eyJoZGlkIjoiNGUyYzYyNWQ1YjZlYTc4Mjk0YmYzMGUyNDM3Yjk5ZGQifQ=="/>
  </w:docVars>
  <w:rsids>
    <w:rsidRoot w:val="00000000"/>
    <w:rsid w:val="01255120"/>
    <w:rsid w:val="04640B52"/>
    <w:rsid w:val="05A5591B"/>
    <w:rsid w:val="063D40C6"/>
    <w:rsid w:val="0AC769A1"/>
    <w:rsid w:val="0ACA0AE6"/>
    <w:rsid w:val="0C4A0F50"/>
    <w:rsid w:val="13A44B2D"/>
    <w:rsid w:val="1484072D"/>
    <w:rsid w:val="190A277E"/>
    <w:rsid w:val="1F35597B"/>
    <w:rsid w:val="1FDA717C"/>
    <w:rsid w:val="20626D9D"/>
    <w:rsid w:val="246652D0"/>
    <w:rsid w:val="2CBB5CE4"/>
    <w:rsid w:val="3436271A"/>
    <w:rsid w:val="3A654B5F"/>
    <w:rsid w:val="3B0A71ED"/>
    <w:rsid w:val="3DB902F9"/>
    <w:rsid w:val="42777F75"/>
    <w:rsid w:val="44C30432"/>
    <w:rsid w:val="44CB1A77"/>
    <w:rsid w:val="496F3389"/>
    <w:rsid w:val="51C413B8"/>
    <w:rsid w:val="574D3BFE"/>
    <w:rsid w:val="5D0128BF"/>
    <w:rsid w:val="624B5761"/>
    <w:rsid w:val="63D70E99"/>
    <w:rsid w:val="64BD429A"/>
    <w:rsid w:val="6C997F3B"/>
    <w:rsid w:val="747C5A5B"/>
    <w:rsid w:val="74992CD1"/>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8">
    <w:name w:val="Strong"/>
    <w:qFormat/>
    <w:uiPriority w:val="22"/>
    <w:rPr>
      <w:b/>
      <w:bCs/>
    </w:rPr>
  </w:style>
  <w:style w:type="paragraph" w:customStyle="1" w:styleId="9">
    <w:name w:val="BodyText1I"/>
    <w:basedOn w:val="10"/>
    <w:qFormat/>
    <w:uiPriority w:val="99"/>
    <w:pPr>
      <w:ind w:firstLine="420" w:firstLineChars="100"/>
    </w:pPr>
  </w:style>
  <w:style w:type="paragraph" w:customStyle="1" w:styleId="10">
    <w:name w:val="BodyText"/>
    <w:basedOn w:val="1"/>
    <w:qFormat/>
    <w:uiPriority w:val="99"/>
    <w:pPr>
      <w:spacing w:after="120"/>
    </w:pPr>
  </w:style>
  <w:style w:type="paragraph" w:customStyle="1" w:styleId="11">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50</Pages>
  <Words>18449</Words>
  <Characters>19459</Characters>
  <TotalTime>2</TotalTime>
  <ScaleCrop>false</ScaleCrop>
  <LinksUpToDate>false</LinksUpToDate>
  <CharactersWithSpaces>20585</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王园园</cp:lastModifiedBy>
  <dcterms:modified xsi:type="dcterms:W3CDTF">2025-09-24T07:24:40Z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C17062F0C12B4DEABC74939960AD8055</vt:lpwstr>
  </property>
  <property fmtid="{D5CDD505-2E9C-101B-9397-08002B2CF9AE}" pid="4" name="KSOTemplateDocerSaveRecord">
    <vt:lpwstr>eyJoZGlkIjoiNTg3NWJhNjdmOTdmMTNmYjQ3YWZiZDU2ZjE3ODEzMzAiLCJ1c2VySWQiOiI0OTk5NTUxNDkifQ==</vt:lpwstr>
  </property>
</Properties>
</file>